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2F950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0BE32D42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tbl>
      <w:tblPr>
        <w:tblStyle w:val="14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543B6C" w:rsidRPr="00543B6C" w14:paraId="225B7B32" w14:textId="77777777" w:rsidTr="00543B6C">
        <w:trPr>
          <w:trHeight w:val="1843"/>
        </w:trPr>
        <w:tc>
          <w:tcPr>
            <w:tcW w:w="5240" w:type="dxa"/>
          </w:tcPr>
          <w:p w14:paraId="254C037C" w14:textId="77777777" w:rsidR="00543B6C" w:rsidRPr="00543B6C" w:rsidRDefault="00543B6C" w:rsidP="00543B6C">
            <w:pPr>
              <w:widowControl w:val="0"/>
              <w:autoSpaceDN w:val="0"/>
              <w:spacing w:after="125" w:line="254" w:lineRule="auto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543B6C">
              <w:rPr>
                <w:rFonts w:ascii="Times New Roman" w:hAnsi="Times New Roman"/>
                <w:lang w:val="ru-RU"/>
              </w:rPr>
              <w:t>ПРИНЯТО</w:t>
            </w:r>
          </w:p>
          <w:p w14:paraId="702E82F6" w14:textId="77777777" w:rsidR="00543B6C" w:rsidRPr="00543B6C" w:rsidRDefault="00543B6C" w:rsidP="00543B6C">
            <w:pPr>
              <w:widowControl w:val="0"/>
              <w:autoSpaceDN w:val="0"/>
              <w:spacing w:after="125" w:line="254" w:lineRule="auto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543B6C">
              <w:rPr>
                <w:rFonts w:ascii="Times New Roman" w:hAnsi="Times New Roman"/>
                <w:lang w:val="ru-RU"/>
              </w:rPr>
              <w:t>решением ШМС</w:t>
            </w:r>
          </w:p>
          <w:p w14:paraId="43630C2E" w14:textId="77777777" w:rsidR="00543B6C" w:rsidRPr="00543B6C" w:rsidRDefault="00543B6C" w:rsidP="00543B6C">
            <w:pPr>
              <w:widowControl w:val="0"/>
              <w:autoSpaceDN w:val="0"/>
              <w:spacing w:after="125" w:line="254" w:lineRule="auto"/>
              <w:ind w:left="2" w:hanging="2"/>
              <w:contextualSpacing/>
              <w:rPr>
                <w:rFonts w:ascii="Times New Roman" w:hAnsi="Times New Roman"/>
                <w:u w:val="single"/>
              </w:rPr>
            </w:pPr>
            <w:r w:rsidRPr="00543B6C">
              <w:rPr>
                <w:rFonts w:ascii="Times New Roman" w:hAnsi="Times New Roman"/>
                <w:lang w:val="ru-RU"/>
              </w:rPr>
              <w:t xml:space="preserve">Протокол № </w:t>
            </w:r>
            <w:r w:rsidRPr="00543B6C">
              <w:rPr>
                <w:rFonts w:ascii="Times New Roman" w:hAnsi="Times New Roman"/>
                <w:u w:val="single"/>
                <w:lang w:val="ru-RU"/>
              </w:rPr>
              <w:t xml:space="preserve">1 от  29.08. </w:t>
            </w:r>
            <w:r w:rsidRPr="00543B6C">
              <w:rPr>
                <w:rFonts w:ascii="Times New Roman" w:hAnsi="Times New Roman"/>
                <w:u w:val="single"/>
              </w:rPr>
              <w:t>2022г.</w:t>
            </w:r>
          </w:p>
          <w:p w14:paraId="49D72171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</w:p>
          <w:p w14:paraId="5D2AD8FF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</w:p>
          <w:p w14:paraId="4FD38C85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14:paraId="01C2BB03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543B6C">
              <w:rPr>
                <w:rFonts w:ascii="Times New Roman" w:hAnsi="Times New Roman"/>
                <w:lang w:val="ru-RU"/>
              </w:rPr>
              <w:t xml:space="preserve">               СОГЛАСОВАНО</w:t>
            </w:r>
          </w:p>
          <w:p w14:paraId="268D1CC3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543B6C">
              <w:rPr>
                <w:rFonts w:ascii="Times New Roman" w:hAnsi="Times New Roman"/>
                <w:lang w:val="ru-RU"/>
              </w:rPr>
              <w:t>с заместителем директора по УВР</w:t>
            </w:r>
          </w:p>
          <w:p w14:paraId="0E9520F0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  <w:r w:rsidRPr="00543B6C">
              <w:rPr>
                <w:rFonts w:ascii="Times New Roman" w:hAnsi="Times New Roman"/>
              </w:rPr>
              <w:t>__________/Магомедова П.С. /</w:t>
            </w:r>
          </w:p>
          <w:p w14:paraId="0A1D553B" w14:textId="77777777" w:rsidR="00543B6C" w:rsidRPr="00543B6C" w:rsidRDefault="00543B6C" w:rsidP="00543B6C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  <w:u w:val="single"/>
              </w:rPr>
            </w:pPr>
          </w:p>
        </w:tc>
      </w:tr>
    </w:tbl>
    <w:p w14:paraId="2A9200EF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3AAD83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1F4883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2DC633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1948B4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06E162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0124B9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EABFEC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D19E18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20AAE500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571FE227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D33D1FF" w14:textId="77777777" w:rsidR="00543B6C" w:rsidRPr="00543B6C" w:rsidRDefault="00543B6C" w:rsidP="00543B6C">
      <w:pPr>
        <w:widowControl w:val="0"/>
        <w:autoSpaceDE w:val="0"/>
        <w:autoSpaceDN w:val="0"/>
        <w:spacing w:before="90" w:after="0" w:line="290" w:lineRule="auto"/>
        <w:ind w:left="1843" w:right="1869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</w:pPr>
      <w:r w:rsidRPr="00543B6C"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  <w:t>РАБОЧАЯ</w:t>
      </w:r>
      <w:r w:rsidRPr="00543B6C">
        <w:rPr>
          <w:rFonts w:ascii="Times New Roman" w:eastAsia="Times New Roman" w:hAnsi="Times New Roman" w:cs="Times New Roman"/>
          <w:b/>
          <w:bCs/>
          <w:spacing w:val="-15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  <w:t xml:space="preserve">ПРОГРАММА </w:t>
      </w:r>
    </w:p>
    <w:p w14:paraId="480C300D" w14:textId="77777777" w:rsidR="00543B6C" w:rsidRPr="00543B6C" w:rsidRDefault="00543B6C" w:rsidP="00543B6C">
      <w:pPr>
        <w:widowControl w:val="0"/>
        <w:autoSpaceDE w:val="0"/>
        <w:autoSpaceDN w:val="0"/>
        <w:spacing w:before="90" w:after="0" w:line="290" w:lineRule="auto"/>
        <w:ind w:left="1843" w:right="1869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</w:pPr>
    </w:p>
    <w:p w14:paraId="169C4BDA" w14:textId="77777777" w:rsidR="00543B6C" w:rsidRPr="00543B6C" w:rsidRDefault="00543B6C" w:rsidP="00543B6C">
      <w:pPr>
        <w:widowControl w:val="0"/>
        <w:autoSpaceDE w:val="0"/>
        <w:autoSpaceDN w:val="0"/>
        <w:spacing w:before="95" w:after="0" w:line="24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учебного</w:t>
      </w:r>
      <w:r w:rsidRPr="00543B6C">
        <w:rPr>
          <w:rFonts w:ascii="Times New Roman" w:eastAsia="Times New Roman" w:hAnsi="Times New Roman" w:cs="Times New Roman"/>
          <w:spacing w:val="-3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pacing w:val="-2"/>
          <w:sz w:val="32"/>
          <w:szCs w:val="24"/>
          <w:lang w:val="ru-RU"/>
        </w:rPr>
        <w:t>предмета</w:t>
      </w:r>
    </w:p>
    <w:p w14:paraId="0516979B" w14:textId="77777777" w:rsidR="00543B6C" w:rsidRPr="00543B6C" w:rsidRDefault="00543B6C" w:rsidP="00543B6C">
      <w:pPr>
        <w:widowControl w:val="0"/>
        <w:autoSpaceDE w:val="0"/>
        <w:autoSpaceDN w:val="0"/>
        <w:spacing w:before="60" w:after="0" w:line="24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543B6C">
        <w:rPr>
          <w:rFonts w:ascii="Times New Roman" w:eastAsia="Times New Roman" w:hAnsi="Times New Roman" w:cs="Times New Roman"/>
          <w:spacing w:val="-2"/>
          <w:sz w:val="32"/>
          <w:szCs w:val="24"/>
          <w:lang w:val="ru-RU"/>
        </w:rPr>
        <w:t>«Математика»</w:t>
      </w:r>
    </w:p>
    <w:p w14:paraId="4EC2CBA2" w14:textId="5688B0AE" w:rsidR="00543B6C" w:rsidRPr="00543B6C" w:rsidRDefault="00543B6C" w:rsidP="00543B6C">
      <w:pPr>
        <w:widowControl w:val="0"/>
        <w:autoSpaceDE w:val="0"/>
        <w:autoSpaceDN w:val="0"/>
        <w:spacing w:after="0" w:line="29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для</w:t>
      </w:r>
      <w:r w:rsidRPr="00543B6C">
        <w:rPr>
          <w:rFonts w:ascii="Times New Roman" w:eastAsia="Times New Roman" w:hAnsi="Times New Roman" w:cs="Times New Roman"/>
          <w:spacing w:val="-9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3</w:t>
      </w:r>
      <w:r w:rsidRPr="00543B6C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класса</w:t>
      </w:r>
      <w:r w:rsidRPr="00543B6C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начального</w:t>
      </w:r>
      <w:r w:rsidRPr="00543B6C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общего</w:t>
      </w:r>
      <w:r w:rsidRPr="00543B6C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 xml:space="preserve">образования </w:t>
      </w:r>
    </w:p>
    <w:p w14:paraId="220AD3C7" w14:textId="77777777" w:rsidR="00543B6C" w:rsidRPr="00543B6C" w:rsidRDefault="00543B6C" w:rsidP="00543B6C">
      <w:pPr>
        <w:widowControl w:val="0"/>
        <w:autoSpaceDE w:val="0"/>
        <w:autoSpaceDN w:val="0"/>
        <w:spacing w:after="0" w:line="29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на 2022-2023</w:t>
      </w:r>
      <w:r w:rsidRPr="00543B6C">
        <w:rPr>
          <w:rFonts w:ascii="Times New Roman" w:eastAsia="Times New Roman" w:hAnsi="Times New Roman" w:cs="Times New Roman"/>
          <w:spacing w:val="40"/>
          <w:sz w:val="32"/>
          <w:szCs w:val="24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sz w:val="32"/>
          <w:szCs w:val="24"/>
          <w:lang w:val="ru-RU"/>
        </w:rPr>
        <w:t>учебный год</w:t>
      </w:r>
    </w:p>
    <w:p w14:paraId="146B4F8A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3D7173A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DA311D2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3EF619C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180599D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3FAC1DE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15EC0F5C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C15E842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0F7BE96C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FB6859D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3830A669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3D6CE3D6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56D4C7B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D1BC5F4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4D85EF1E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263324B2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3138F7E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0748B8B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421A4B3B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05C4FA77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0C96D83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A7B22F6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60F9389E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53FDEBF9" w14:textId="77777777" w:rsidR="00543B6C" w:rsidRPr="00543B6C" w:rsidRDefault="00543B6C" w:rsidP="00543B6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4F52A2D9" w14:textId="77777777" w:rsidR="00543B6C" w:rsidRPr="00543B6C" w:rsidRDefault="00543B6C" w:rsidP="00543B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303E2E2F" w14:textId="77777777" w:rsidR="00543B6C" w:rsidRPr="00543B6C" w:rsidRDefault="00543B6C" w:rsidP="00543B6C">
      <w:pPr>
        <w:widowControl w:val="0"/>
        <w:tabs>
          <w:tab w:val="left" w:pos="38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  <w:r w:rsidRPr="00543B6C">
        <w:rPr>
          <w:rFonts w:ascii="Times New Roman" w:eastAsia="Times New Roman" w:hAnsi="Times New Roman" w:cs="Times New Roman"/>
          <w:sz w:val="17"/>
          <w:szCs w:val="17"/>
          <w:lang w:val="ru-RU"/>
        </w:rPr>
        <w:tab/>
      </w:r>
    </w:p>
    <w:p w14:paraId="5C7E8243" w14:textId="77777777" w:rsidR="00543B6C" w:rsidRPr="00543B6C" w:rsidRDefault="00543B6C" w:rsidP="00543B6C">
      <w:pPr>
        <w:widowControl w:val="0"/>
        <w:tabs>
          <w:tab w:val="left" w:pos="8624"/>
        </w:tabs>
        <w:autoSpaceDE w:val="0"/>
        <w:autoSpaceDN w:val="0"/>
        <w:spacing w:after="125" w:line="240" w:lineRule="auto"/>
        <w:ind w:left="2" w:hanging="2"/>
        <w:contextualSpacing/>
        <w:jc w:val="center"/>
        <w:rPr>
          <w:rFonts w:ascii="Times New Roman" w:eastAsia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sz w:val="17"/>
          <w:szCs w:val="17"/>
          <w:lang w:val="ru-RU"/>
        </w:rPr>
        <w:tab/>
      </w:r>
      <w:r w:rsidRPr="00543B6C">
        <w:rPr>
          <w:rFonts w:ascii="Times New Roman" w:eastAsia="Times New Roman" w:hAnsi="Times New Roman" w:cs="Times New Roman"/>
          <w:u w:val="thick"/>
          <w:lang w:val="ru-RU"/>
        </w:rPr>
        <w:t>Составитель</w:t>
      </w:r>
      <w:r w:rsidRPr="00543B6C">
        <w:rPr>
          <w:rFonts w:ascii="Times New Roman" w:eastAsia="Times New Roman" w:hAnsi="Times New Roman" w:cs="Times New Roman"/>
          <w:spacing w:val="-4"/>
          <w:u w:val="thick"/>
          <w:lang w:val="ru-RU"/>
        </w:rPr>
        <w:t xml:space="preserve"> </w:t>
      </w:r>
      <w:r w:rsidRPr="00543B6C">
        <w:rPr>
          <w:rFonts w:ascii="Times New Roman" w:eastAsia="Times New Roman" w:hAnsi="Times New Roman" w:cs="Times New Roman"/>
          <w:u w:val="thick"/>
          <w:lang w:val="ru-RU"/>
        </w:rPr>
        <w:t>программы:</w:t>
      </w:r>
      <w:r w:rsidRPr="00543B6C">
        <w:rPr>
          <w:rFonts w:ascii="Times New Roman" w:eastAsia="Times New Roman" w:hAnsi="Times New Roman" w:cs="Times New Roman"/>
          <w:u w:val="thick"/>
          <w:lang w:val="ru-RU"/>
        </w:rPr>
        <w:tab/>
      </w:r>
    </w:p>
    <w:p w14:paraId="7C581F39" w14:textId="77777777" w:rsidR="00543B6C" w:rsidRPr="00543B6C" w:rsidRDefault="00543B6C" w:rsidP="00543B6C">
      <w:pPr>
        <w:widowControl w:val="0"/>
        <w:autoSpaceDE w:val="0"/>
        <w:autoSpaceDN w:val="0"/>
        <w:spacing w:after="125" w:line="240" w:lineRule="auto"/>
        <w:ind w:left="2" w:hanging="2"/>
        <w:contextualSpacing/>
        <w:jc w:val="center"/>
        <w:rPr>
          <w:rFonts w:ascii="Times New Roman" w:eastAsia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lang w:val="ru-RU"/>
        </w:rPr>
        <w:t>(Ф.И.О. учителя, составившего рабочую программу)</w:t>
      </w:r>
    </w:p>
    <w:p w14:paraId="5BB2DA92" w14:textId="77777777" w:rsidR="00543B6C" w:rsidRPr="00543B6C" w:rsidRDefault="00543B6C" w:rsidP="00543B6C">
      <w:pPr>
        <w:widowControl w:val="0"/>
        <w:autoSpaceDE w:val="0"/>
        <w:autoSpaceDN w:val="0"/>
        <w:spacing w:after="125" w:line="254" w:lineRule="auto"/>
        <w:ind w:left="2" w:right="86" w:hanging="2"/>
        <w:jc w:val="center"/>
        <w:rPr>
          <w:rFonts w:ascii="Times New Roman" w:eastAsia="Times New Roman" w:hAnsi="Times New Roman" w:cs="Times New Roman"/>
          <w:lang w:val="ru-RU"/>
        </w:rPr>
      </w:pPr>
    </w:p>
    <w:p w14:paraId="7777FF75" w14:textId="77777777" w:rsidR="00543B6C" w:rsidRPr="00543B6C" w:rsidRDefault="00543B6C" w:rsidP="00543B6C">
      <w:pPr>
        <w:widowControl w:val="0"/>
        <w:tabs>
          <w:tab w:val="left" w:pos="3744"/>
        </w:tabs>
        <w:autoSpaceDE w:val="0"/>
        <w:autoSpaceDN w:val="0"/>
        <w:spacing w:after="125" w:line="240" w:lineRule="auto"/>
        <w:ind w:left="2" w:right="111" w:hanging="2"/>
        <w:contextualSpacing/>
        <w:jc w:val="center"/>
        <w:rPr>
          <w:rFonts w:ascii="Times New Roman" w:eastAsia="Times New Roman" w:hAnsi="Times New Roman" w:cs="Times New Roman"/>
          <w:iCs/>
          <w:lang w:val="ru-RU"/>
        </w:rPr>
      </w:pPr>
    </w:p>
    <w:p w14:paraId="51902556" w14:textId="77777777" w:rsidR="00543B6C" w:rsidRPr="00543B6C" w:rsidRDefault="00543B6C" w:rsidP="00543B6C">
      <w:pPr>
        <w:widowControl w:val="0"/>
        <w:tabs>
          <w:tab w:val="left" w:pos="3744"/>
        </w:tabs>
        <w:autoSpaceDE w:val="0"/>
        <w:autoSpaceDN w:val="0"/>
        <w:spacing w:after="125" w:line="240" w:lineRule="auto"/>
        <w:ind w:left="2" w:right="111" w:hanging="2"/>
        <w:contextualSpacing/>
        <w:jc w:val="center"/>
        <w:rPr>
          <w:rFonts w:ascii="Times New Roman" w:eastAsia="Times New Roman" w:hAnsi="Times New Roman" w:cs="Times New Roman"/>
          <w:iCs/>
          <w:lang w:val="ru-RU"/>
        </w:rPr>
      </w:pPr>
      <w:r w:rsidRPr="00543B6C">
        <w:rPr>
          <w:rFonts w:ascii="Times New Roman" w:eastAsia="Times New Roman" w:hAnsi="Times New Roman" w:cs="Times New Roman"/>
          <w:iCs/>
          <w:lang w:val="ru-RU"/>
        </w:rPr>
        <w:t>Айти-Мохк 2022г</w:t>
      </w:r>
    </w:p>
    <w:p w14:paraId="313123B2" w14:textId="77777777" w:rsidR="005E1C08" w:rsidRPr="00543B6C" w:rsidRDefault="005E1C08" w:rsidP="005E1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E1C08" w:rsidRPr="00543B6C">
          <w:pgSz w:w="11900" w:h="16840"/>
          <w:pgMar w:top="1600" w:right="540" w:bottom="280" w:left="560" w:header="720" w:footer="720" w:gutter="0"/>
          <w:cols w:space="720"/>
        </w:sectPr>
      </w:pPr>
    </w:p>
    <w:p w14:paraId="5D3274D4" w14:textId="3E346946" w:rsidR="00543B6C" w:rsidRDefault="00543B6C">
      <w:pPr>
        <w:rPr>
          <w:rFonts w:ascii="Times New Roman" w:hAnsi="Times New Roman" w:cs="Times New Roman"/>
          <w:lang w:val="ru-RU"/>
        </w:rPr>
      </w:pPr>
    </w:p>
    <w:p w14:paraId="146E0255" w14:textId="77777777" w:rsidR="000F363B" w:rsidRPr="00543B6C" w:rsidRDefault="00F949BF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14:paraId="5B5C433B" w14:textId="77777777" w:rsidR="000F363B" w:rsidRPr="00543B6C" w:rsidRDefault="00F949BF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7D8C0BCA" w14:textId="77777777" w:rsidR="000F363B" w:rsidRPr="00543B6C" w:rsidRDefault="00F949BF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00AD5107" w14:textId="77777777" w:rsidR="000F363B" w:rsidRPr="00543B6C" w:rsidRDefault="00F949BF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140A2AC6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6517AE5E" w14:textId="77777777" w:rsidR="000F363B" w:rsidRPr="00543B6C" w:rsidRDefault="00F949BF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8893994" w14:textId="77777777" w:rsidR="000F363B" w:rsidRPr="00543B6C" w:rsidRDefault="00F949BF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372DACE" w14:textId="77777777" w:rsidR="000F363B" w:rsidRPr="00543B6C" w:rsidRDefault="00F949BF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840C3DE" w14:textId="77777777" w:rsidR="000F363B" w:rsidRPr="00543B6C" w:rsidRDefault="00F949BF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37A6C383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13A74458" w14:textId="77777777" w:rsidR="000F363B" w:rsidRPr="00543B6C" w:rsidRDefault="00F949BF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2F5AFF3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66BB7CB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1D76E1A2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74BAB321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3976EA6E" w14:textId="77777777" w:rsidR="000F363B" w:rsidRPr="00543B6C" w:rsidRDefault="00F949BF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предположения).</w:t>
      </w:r>
    </w:p>
    <w:p w14:paraId="220C581A" w14:textId="77777777" w:rsidR="000F363B" w:rsidRPr="00543B6C" w:rsidRDefault="00F949BF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4E9CA4A0" w14:textId="77777777" w:rsidR="000F363B" w:rsidRPr="00543B6C" w:rsidRDefault="00F949BF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6A647D64" w14:textId="77777777" w:rsidR="000F363B" w:rsidRPr="00543B6C" w:rsidRDefault="00F949BF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На изучение математики в 3 классе отводится 4 часа в неделю, всего 136 часов.</w:t>
      </w:r>
    </w:p>
    <w:p w14:paraId="2C2B5B6B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</w:p>
    <w:p w14:paraId="165ED58A" w14:textId="77777777" w:rsidR="000F363B" w:rsidRPr="00543B6C" w:rsidRDefault="000F363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4F32D56A" w14:textId="77777777" w:rsidR="000F363B" w:rsidRPr="00543B6C" w:rsidRDefault="00F949BF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C322BE1" w14:textId="77777777" w:rsidR="000F363B" w:rsidRPr="00543B6C" w:rsidRDefault="00F949BF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BCA57EA" w14:textId="77777777" w:rsidR="000F363B" w:rsidRPr="00543B6C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Числа и величины</w:t>
      </w:r>
    </w:p>
    <w:p w14:paraId="7C9B8B8A" w14:textId="77777777" w:rsidR="000F363B" w:rsidRPr="00543B6C" w:rsidRDefault="00F949BF">
      <w:pPr>
        <w:autoSpaceDE w:val="0"/>
        <w:autoSpaceDN w:val="0"/>
        <w:spacing w:before="118" w:after="0" w:line="271" w:lineRule="auto"/>
        <w:ind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14:paraId="76451DAC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Масса (единица массы — грамм); соотношение между килограммом и граммом; отношение«тяжелее/легче на/в».</w:t>
      </w:r>
    </w:p>
    <w:p w14:paraId="54904918" w14:textId="77777777" w:rsidR="000F363B" w:rsidRPr="00543B6C" w:rsidRDefault="00F949BF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Стоимость (единицы — рубль, копейка); установление отношения «дороже/дешевле на/в».</w:t>
      </w:r>
    </w:p>
    <w:p w14:paraId="3E50F011" w14:textId="77777777" w:rsidR="000F363B" w:rsidRPr="00543B6C" w:rsidRDefault="00F949BF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Соотношение «цена, количество, стоимость» в практической ситуации.</w:t>
      </w:r>
    </w:p>
    <w:p w14:paraId="4216878E" w14:textId="77777777" w:rsidR="000F363B" w:rsidRPr="00543B6C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Время (единица времени — секунда); установление отношения «быстрее/медленнее на/в».</w:t>
      </w:r>
    </w:p>
    <w:p w14:paraId="755B2215" w14:textId="77777777" w:rsidR="000F363B" w:rsidRPr="00543B6C" w:rsidRDefault="00F949BF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Соотношение «начало, окончание, продолжительность события» в практической ситуации.</w:t>
      </w:r>
    </w:p>
    <w:p w14:paraId="4437751E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1E94D28C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4E5E05BF" w14:textId="77777777" w:rsidR="000F363B" w:rsidRPr="00543B6C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Арифметические действия</w:t>
      </w:r>
    </w:p>
    <w:p w14:paraId="080F55C5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4F5A10D3" w14:textId="77777777" w:rsidR="000F363B" w:rsidRPr="00543B6C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Письменное сложение, вычитание чисел в пределах 1000. Действия с числами 0 и 1.</w:t>
      </w:r>
    </w:p>
    <w:p w14:paraId="4D445993" w14:textId="77777777" w:rsidR="000F363B" w:rsidRPr="00543B6C" w:rsidRDefault="00F949BF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22D3DF5" w14:textId="77777777" w:rsidR="000F363B" w:rsidRPr="00543B6C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Переместительное, сочетательное свойства сложения, умножения при вычислениях.</w:t>
      </w:r>
    </w:p>
    <w:p w14:paraId="2CAECCE0" w14:textId="77777777" w:rsidR="000F363B" w:rsidRPr="00543B6C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Нахождение неизвестного компонента арифметического действия.</w:t>
      </w:r>
    </w:p>
    <w:p w14:paraId="48F6844B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343DFFB2" w14:textId="77777777" w:rsidR="000F363B" w:rsidRPr="00543B6C" w:rsidRDefault="00F949BF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Однородные величины: сложение и вычитание.</w:t>
      </w:r>
    </w:p>
    <w:p w14:paraId="49873052" w14:textId="77777777" w:rsidR="000F363B" w:rsidRPr="00543B6C" w:rsidRDefault="00F949BF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Текстовые задачи</w:t>
      </w:r>
    </w:p>
    <w:p w14:paraId="62559FC4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118" w:after="0" w:line="281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9DF0437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4BB15592" w14:textId="77777777" w:rsidR="000F363B" w:rsidRPr="00543B6C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6D2CA697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64FFE5EA" w14:textId="77777777" w:rsidR="000F363B" w:rsidRPr="00543B6C" w:rsidRDefault="00F949BF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Периметр многоугольника: измерение, вычисление, запись равенства.</w:t>
      </w:r>
    </w:p>
    <w:p w14:paraId="482433F9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FEABBDD" w14:textId="77777777" w:rsidR="000F363B" w:rsidRPr="00543B6C" w:rsidRDefault="000F363B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14:paraId="5B35D00C" w14:textId="77777777" w:rsidR="000F363B" w:rsidRPr="00543B6C" w:rsidRDefault="00F949BF">
      <w:pPr>
        <w:autoSpaceDE w:val="0"/>
        <w:autoSpaceDN w:val="0"/>
        <w:spacing w:after="0"/>
        <w:ind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3A7B3021" w14:textId="77777777" w:rsidR="000F363B" w:rsidRPr="00543B6C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Математическая информация</w:t>
      </w:r>
    </w:p>
    <w:p w14:paraId="22F23EAD" w14:textId="77777777" w:rsidR="000F363B" w:rsidRPr="00543B6C" w:rsidRDefault="00F949BF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Классификация объектов по двум признакам.</w:t>
      </w:r>
    </w:p>
    <w:p w14:paraId="425B40C6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41D0C22C" w14:textId="77777777" w:rsidR="000F363B" w:rsidRPr="00543B6C" w:rsidRDefault="00F949BF">
      <w:pPr>
        <w:autoSpaceDE w:val="0"/>
        <w:autoSpaceDN w:val="0"/>
        <w:spacing w:before="70" w:after="0" w:line="271" w:lineRule="auto"/>
        <w:ind w:right="288" w:firstLine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00B5EE73" w14:textId="77777777" w:rsidR="000F363B" w:rsidRPr="00543B6C" w:rsidRDefault="00F949BF">
      <w:pPr>
        <w:autoSpaceDE w:val="0"/>
        <w:autoSpaceDN w:val="0"/>
        <w:spacing w:before="72" w:after="0" w:line="262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14:paraId="5E896ACC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58D2F6B7" w14:textId="77777777" w:rsidR="000F363B" w:rsidRPr="00543B6C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УЧЕБНЫЕ ДЕЙСТВИЯ</w:t>
      </w:r>
    </w:p>
    <w:p w14:paraId="304FB149" w14:textId="77777777" w:rsidR="000F363B" w:rsidRPr="00543B6C" w:rsidRDefault="00F949BF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7C50F916" w14:textId="77777777" w:rsidR="000F363B" w:rsidRPr="00543B6C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математические объекты (числа, величины, геометрические фигуры); </w:t>
      </w:r>
    </w:p>
    <w:p w14:paraId="4970AA57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приём вычисления, выполнения действия; конструировать геометрические фигуры; </w:t>
      </w:r>
    </w:p>
    <w:p w14:paraId="0243B46F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7A6DBE38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14:paraId="5F275784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 и использовать разные приёмы и алгоритмы вычисления; </w:t>
      </w:r>
    </w:p>
    <w:p w14:paraId="03554663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метод решения (моделирование ситуации, перебор вариантов, использование алгоритма); </w:t>
      </w:r>
    </w:p>
    <w:p w14:paraId="7979F8DC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574D1944" w14:textId="77777777" w:rsidR="000F363B" w:rsidRPr="00543B6C" w:rsidRDefault="00F949BF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устанавливать последовательность событий, действий сюжета текстовой задачи.</w:t>
      </w:r>
    </w:p>
    <w:p w14:paraId="43CF3486" w14:textId="77777777" w:rsidR="000F363B" w:rsidRPr="00543B6C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</w:p>
    <w:p w14:paraId="7F1EC4F4" w14:textId="77777777" w:rsidR="000F363B" w:rsidRPr="00543B6C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 информацию, представленную в разных формах; </w:t>
      </w:r>
    </w:p>
    <w:p w14:paraId="5A76C165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извлекать и интерпретировать числовые данные, представленные в таблице, на диаграмме; </w:t>
      </w:r>
    </w:p>
    <w:p w14:paraId="18E62A2B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50EC6B5E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18DFD463" w14:textId="77777777" w:rsidR="000F363B" w:rsidRPr="00543B6C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5DE38845" w14:textId="77777777" w:rsidR="000F363B" w:rsidRPr="00543B6C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математическую терминологию для описания отношений и зависимостей; </w:t>
      </w:r>
    </w:p>
    <w:p w14:paraId="7CEFA2A5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292" w:right="706" w:bottom="476" w:left="666" w:header="720" w:footer="720" w:gutter="0"/>
          <w:cols w:space="720" w:equalWidth="0">
            <w:col w:w="10528" w:space="0"/>
          </w:cols>
          <w:docGrid w:linePitch="360"/>
        </w:sectPr>
      </w:pPr>
    </w:p>
    <w:p w14:paraId="103F7D25" w14:textId="77777777" w:rsidR="000F363B" w:rsidRPr="00543B6C" w:rsidRDefault="000F363B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lang w:val="ru-RU"/>
        </w:rPr>
      </w:pPr>
    </w:p>
    <w:p w14:paraId="6EB0A8D0" w14:textId="77777777" w:rsidR="000F363B" w:rsidRPr="00543B6C" w:rsidRDefault="00F949BF">
      <w:pPr>
        <w:autoSpaceDE w:val="0"/>
        <w:autoSpaceDN w:val="0"/>
        <w:spacing w:after="0" w:line="334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строить речевые высказывания для решения задач; составлять текстовую задачу;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соответствии с практической ситуацией;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участвовать в обсуждении ошибок в ходе и результате выполнения вычисления.</w:t>
      </w:r>
    </w:p>
    <w:p w14:paraId="0A49327F" w14:textId="77777777" w:rsidR="000F363B" w:rsidRPr="00543B6C" w:rsidRDefault="00F949BF">
      <w:pPr>
        <w:autoSpaceDE w:val="0"/>
        <w:autoSpaceDN w:val="0"/>
        <w:spacing w:before="178" w:after="0" w:line="367" w:lineRule="auto"/>
        <w:ind w:left="240" w:hanging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проверять ход и результат выполнения действия;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вести поиск ошибок, характеризовать их и исправлять;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формулировать ответ (вывод), подтверждать его объяснением, расчётами;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14:paraId="3522DA39" w14:textId="77777777" w:rsidR="000F363B" w:rsidRPr="00543B6C" w:rsidRDefault="00F949BF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Совместная деятельность: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совместно прикидку и оценку результата выполнения общей работы.</w:t>
      </w:r>
    </w:p>
    <w:p w14:paraId="151A9D5E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328" w:right="720" w:bottom="1440" w:left="846" w:header="720" w:footer="720" w:gutter="0"/>
          <w:cols w:space="720" w:equalWidth="0">
            <w:col w:w="10334" w:space="0"/>
          </w:cols>
          <w:docGrid w:linePitch="360"/>
        </w:sectPr>
      </w:pPr>
    </w:p>
    <w:p w14:paraId="3913DEC3" w14:textId="77777777" w:rsidR="000F363B" w:rsidRPr="00543B6C" w:rsidRDefault="000F363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4A55C0D9" w14:textId="77777777" w:rsidR="000F363B" w:rsidRPr="00543B6C" w:rsidRDefault="00F949BF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56D40EC9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1993" w14:textId="77777777" w:rsidR="000F363B" w:rsidRPr="00543B6C" w:rsidRDefault="00F949BF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14:paraId="0909ED1B" w14:textId="77777777" w:rsidR="000F363B" w:rsidRPr="00543B6C" w:rsidRDefault="00F949BF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ab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5CD9C9F9" w14:textId="77777777" w:rsidR="000F363B" w:rsidRPr="00543B6C" w:rsidRDefault="00F949BF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2A2632E5" w14:textId="77777777" w:rsidR="000F363B" w:rsidRPr="00543B6C" w:rsidRDefault="00F949BF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67B4214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11A2A64D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27D291D2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5430E175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724619DF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065B6E16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7C9AEF05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5ED09963" w14:textId="77777777" w:rsidR="000F363B" w:rsidRPr="00543B6C" w:rsidRDefault="00F949BF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14:paraId="03994D80" w14:textId="77777777" w:rsidR="000F363B" w:rsidRPr="00543B6C" w:rsidRDefault="00F949BF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2B3ED582" w14:textId="77777777" w:rsidR="000F363B" w:rsidRPr="00543B6C" w:rsidRDefault="00F949BF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14:paraId="2491A3EF" w14:textId="77777777" w:rsidR="000F363B" w:rsidRPr="00543B6C" w:rsidRDefault="00F949BF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Базовые логические действия:</w:t>
      </w:r>
    </w:p>
    <w:p w14:paraId="024ADB26" w14:textId="77777777" w:rsidR="000F363B" w:rsidRPr="00543B6C" w:rsidRDefault="00F949BF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0CC5F3AF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212240DE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3A1F4946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D4ADBB5" w14:textId="77777777" w:rsidR="000F363B" w:rsidRPr="00543B6C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1BDB85AC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FA3E5EF" w14:textId="77777777" w:rsidR="000F363B" w:rsidRPr="00543B6C" w:rsidRDefault="000F363B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5DB8E27B" w14:textId="77777777" w:rsidR="000F363B" w:rsidRPr="00543B6C" w:rsidRDefault="00F949BF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18D56EAA" w14:textId="77777777" w:rsidR="000F363B" w:rsidRPr="00543B6C" w:rsidRDefault="00F949BF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4F032B66" w14:textId="77777777" w:rsidR="000F363B" w:rsidRPr="00543B6C" w:rsidRDefault="00F949BF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14:paraId="47A4D85F" w14:textId="77777777" w:rsidR="000F363B" w:rsidRPr="00543B6C" w:rsidRDefault="00F949BF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Работа с информацией:</w:t>
      </w:r>
    </w:p>
    <w:p w14:paraId="1A0D9911" w14:textId="77777777" w:rsidR="000F363B" w:rsidRPr="00543B6C" w:rsidRDefault="00F949BF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16B5F1E0" w14:textId="77777777" w:rsidR="000F363B" w:rsidRPr="00543B6C" w:rsidRDefault="00F949BF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5D0CE9E7" w14:textId="77777777" w:rsidR="000F363B" w:rsidRPr="00543B6C" w:rsidRDefault="00F949BF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5376205A" w14:textId="77777777" w:rsidR="000F363B" w:rsidRPr="00543B6C" w:rsidRDefault="00F949BF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75C409F0" w14:textId="77777777" w:rsidR="000F363B" w:rsidRPr="00543B6C" w:rsidRDefault="00F949BF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7CBE35F1" w14:textId="77777777" w:rsidR="000F363B" w:rsidRPr="00543B6C" w:rsidRDefault="00F949BF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28286533" w14:textId="77777777" w:rsidR="000F363B" w:rsidRPr="00543B6C" w:rsidRDefault="00F949BF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0BF18BD" w14:textId="77777777" w:rsidR="000F363B" w:rsidRPr="00543B6C" w:rsidRDefault="00F949BF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 ответ;</w:t>
      </w:r>
    </w:p>
    <w:p w14:paraId="2E24E1E1" w14:textId="77777777" w:rsidR="000F363B" w:rsidRPr="00543B6C" w:rsidRDefault="00F949BF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57FA38B2" w14:textId="77777777" w:rsidR="000F363B" w:rsidRPr="00543B6C" w:rsidRDefault="00F949BF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55DFB34" w14:textId="77777777" w:rsidR="000F363B" w:rsidRPr="00543B6C" w:rsidRDefault="00F949BF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17ABB00" w14:textId="77777777" w:rsidR="000F363B" w:rsidRPr="00543B6C" w:rsidRDefault="00F949BF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C64E949" w14:textId="77777777" w:rsidR="000F363B" w:rsidRPr="00543B6C" w:rsidRDefault="00F949BF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 по аналогии;</w:t>
      </w:r>
    </w:p>
    <w:p w14:paraId="165659C8" w14:textId="77777777" w:rsidR="000F363B" w:rsidRPr="00543B6C" w:rsidRDefault="00F949BF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</w:p>
    <w:p w14:paraId="09BF1358" w14:textId="77777777" w:rsidR="000F363B" w:rsidRPr="00543B6C" w:rsidRDefault="00F949BF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255C79A" w14:textId="77777777" w:rsidR="000F363B" w:rsidRPr="00543B6C" w:rsidRDefault="00F949BF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Самоорганизация:</w:t>
      </w:r>
    </w:p>
    <w:p w14:paraId="2FD70E00" w14:textId="77777777" w:rsidR="000F363B" w:rsidRPr="00543B6C" w:rsidRDefault="00F949BF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840F289" w14:textId="77777777" w:rsidR="000F363B" w:rsidRPr="00543B6C" w:rsidRDefault="00F949BF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1EA56F20" w14:textId="77777777" w:rsidR="000F363B" w:rsidRPr="00543B6C" w:rsidRDefault="00F949BF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Самоконтроль:</w:t>
      </w:r>
    </w:p>
    <w:p w14:paraId="4BA4F40B" w14:textId="77777777" w:rsidR="000F363B" w:rsidRPr="00543B6C" w:rsidRDefault="00F949BF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12332689" w14:textId="77777777" w:rsidR="000F363B" w:rsidRPr="00543B6C" w:rsidRDefault="00F949BF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14:paraId="4F5A15C2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4E0191F6" w14:textId="77777777" w:rsidR="000F363B" w:rsidRPr="00543B6C" w:rsidRDefault="000F363B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lang w:val="ru-RU"/>
        </w:rPr>
      </w:pPr>
    </w:p>
    <w:p w14:paraId="2D496615" w14:textId="77777777" w:rsidR="000F363B" w:rsidRPr="00543B6C" w:rsidRDefault="00F949BF">
      <w:pPr>
        <w:autoSpaceDE w:val="0"/>
        <w:autoSpaceDN w:val="0"/>
        <w:spacing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73DDF3B1" w14:textId="77777777" w:rsidR="000F363B" w:rsidRPr="00543B6C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Самооценка:</w:t>
      </w:r>
    </w:p>
    <w:p w14:paraId="24DAB2C1" w14:textId="77777777" w:rsidR="000F363B" w:rsidRPr="00543B6C" w:rsidRDefault="00F949BF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5086DDA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14:paraId="5F6B38EF" w14:textId="77777777" w:rsidR="000F363B" w:rsidRPr="00543B6C" w:rsidRDefault="00F949BF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14:paraId="2F7402AA" w14:textId="77777777" w:rsidR="000F363B" w:rsidRPr="00543B6C" w:rsidRDefault="00F949BF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1097056F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0CB8265B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FA418EC" w14:textId="77777777" w:rsidR="000F363B" w:rsidRPr="00543B6C" w:rsidRDefault="00F949BF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14:paraId="255CE17D" w14:textId="77777777" w:rsidR="000F363B" w:rsidRPr="00543B6C" w:rsidRDefault="00F949BF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в 3 классе  обучающийся научится:</w:t>
      </w:r>
    </w:p>
    <w:p w14:paraId="77434462" w14:textId="77777777" w:rsidR="000F363B" w:rsidRPr="00543B6C" w:rsidRDefault="00F949BF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записывать, сравнивать, упорядочивать числа в пределах 1000; </w:t>
      </w:r>
    </w:p>
    <w:p w14:paraId="6AA36AD8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14:paraId="1A46DB6E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14:paraId="2B5CC136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действия умножение и деление с числами 0 и 1, деление с остатком; </w:t>
      </w:r>
    </w:p>
    <w:p w14:paraId="206CFB94" w14:textId="77777777" w:rsidR="000F363B" w:rsidRPr="00543B6C" w:rsidRDefault="00F949BF">
      <w:pPr>
        <w:autoSpaceDE w:val="0"/>
        <w:autoSpaceDN w:val="0"/>
        <w:spacing w:before="190" w:after="0" w:line="278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0FFC10C5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неизвестный компонент арифметического действия; </w:t>
      </w:r>
    </w:p>
    <w:p w14:paraId="541C0B4A" w14:textId="77777777" w:rsidR="000F363B" w:rsidRPr="00543B6C" w:rsidRDefault="00F949BF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52E9F8CA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преобразовывать одни единицы данной величины в другие; </w:t>
      </w:r>
    </w:p>
    <w:p w14:paraId="74FA2E3A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14:paraId="3CCC66E6" w14:textId="77777777" w:rsidR="000F363B" w:rsidRPr="00543B6C" w:rsidRDefault="00F949BF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прикидку и оценку результата измерений; </w:t>
      </w:r>
    </w:p>
    <w:p w14:paraId="08945AE7" w14:textId="77777777" w:rsidR="000F363B" w:rsidRPr="00543B6C" w:rsidRDefault="00F949BF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</w:p>
    <w:p w14:paraId="3E6FFF20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364" w:right="700" w:bottom="482" w:left="666" w:header="720" w:footer="720" w:gutter="0"/>
          <w:cols w:space="720" w:equalWidth="0">
            <w:col w:w="10534" w:space="0"/>
          </w:cols>
          <w:docGrid w:linePitch="360"/>
        </w:sectPr>
      </w:pPr>
    </w:p>
    <w:p w14:paraId="699B32BC" w14:textId="77777777" w:rsidR="000F363B" w:rsidRPr="00543B6C" w:rsidRDefault="000F363B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lang w:val="ru-RU"/>
        </w:rPr>
      </w:pPr>
    </w:p>
    <w:p w14:paraId="01F63469" w14:textId="77777777" w:rsidR="000F363B" w:rsidRPr="00543B6C" w:rsidRDefault="00F949BF">
      <w:pPr>
        <w:autoSpaceDE w:val="0"/>
        <w:autoSpaceDN w:val="0"/>
        <w:spacing w:after="0" w:line="348" w:lineRule="auto"/>
        <w:rPr>
          <w:rFonts w:ascii="Times New Roman" w:hAnsi="Times New Roman" w:cs="Times New Roman"/>
          <w:lang w:val="ru-RU"/>
        </w:rPr>
      </w:pP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называть, находить долю величины (половина, четверть);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величины, выраженные долями;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фигуры по площади (наложение, сопоставление числовых значений);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со словами: «все»,«некоторые», «и», «каждый», «если…, то…»;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формулировать утверждение (вывод), строить логические рассуждения (одно/двухшаговые), в том числе с использованием изученных связок;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окружающего мира (например, расписание, режим работы), в предметах повседневной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жизни (например, ярлык, этикетка);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структурировать информацию: заполнять простейшие таблицы по образцу;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план выполнения учебного задания и следовать ему;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действия по алгоритму;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математические объекты (находить общее, различное, уникальное);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верное решение математической задачи. </w:t>
      </w:r>
    </w:p>
    <w:p w14:paraId="5D455903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14:paraId="4874C320" w14:textId="77777777" w:rsidR="000F363B" w:rsidRPr="00543B6C" w:rsidRDefault="000F363B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14:paraId="426E76D8" w14:textId="77777777" w:rsidR="000F363B" w:rsidRPr="00543B6C" w:rsidRDefault="00F949BF">
      <w:pPr>
        <w:autoSpaceDE w:val="0"/>
        <w:autoSpaceDN w:val="0"/>
        <w:spacing w:after="666" w:line="233" w:lineRule="auto"/>
        <w:rPr>
          <w:rFonts w:ascii="Times New Roman" w:hAnsi="Times New Roman" w:cs="Times New Roman"/>
        </w:rPr>
      </w:pPr>
      <w:r w:rsidRPr="00543B6C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:rsidRPr="00543B6C" w14:paraId="0053F7CD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21C9B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01B81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C22B8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CB440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BD910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2FE2C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DC323" w14:textId="77777777" w:rsidR="000F363B" w:rsidRPr="00543B6C" w:rsidRDefault="00F949BF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F363B" w:rsidRPr="00543B6C" w14:paraId="00F57438" w14:textId="77777777" w:rsidTr="00F949BF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561E09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2CAF956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CC5E10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1758A" w14:textId="5B497E35" w:rsidR="000F363B" w:rsidRPr="00543B6C" w:rsidRDefault="00574567" w:rsidP="004C4379">
            <w:pPr>
              <w:autoSpaceDE w:val="0"/>
              <w:autoSpaceDN w:val="0"/>
              <w:spacing w:before="78" w:after="0" w:line="245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Те</w:t>
            </w:r>
            <w:r w:rsidR="004C4379"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кущий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6EE00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C2538B0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AFC84BD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47D35DB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287DB51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139F1B5E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827E3" w14:textId="77777777" w:rsidR="000F363B" w:rsidRPr="00543B6C" w:rsidRDefault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0F363B" w:rsidRPr="00543B6C" w14:paraId="002533F8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9934E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ECFA" w14:textId="77777777" w:rsidR="000F363B" w:rsidRPr="00543B6C" w:rsidRDefault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C42443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FF87A" w14:textId="46A9CE30" w:rsidR="000F363B" w:rsidRPr="00543B6C" w:rsidRDefault="004B5D41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C4DDE" w14:textId="2999A701" w:rsidR="000F363B" w:rsidRPr="00543B6C" w:rsidRDefault="000F363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06B4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2050C" w14:textId="77777777" w:rsidR="000F363B" w:rsidRPr="00543B6C" w:rsidRDefault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89F82" w14:textId="77777777" w:rsidR="000F363B" w:rsidRPr="00543B6C" w:rsidRDefault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924BE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7FC2BB2" w14:textId="4B035148" w:rsidR="000F363B" w:rsidRPr="00543B6C" w:rsidRDefault="00156404" w:rsidP="00574567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43B6C" w14:paraId="562B2772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75E94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41110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0F44A4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91967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05C62" w14:textId="06A8AA9B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4FEE1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2F16E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4CDD2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D58E2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FF8C85C" w14:textId="63E7AB85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43B6C" w14:paraId="70A6378C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518D4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63BF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8D4AFC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29305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EFFC1" w14:textId="0FA5BC9A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68041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32218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FBC85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Контрольная работа; 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7368C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2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0D90374D" w14:textId="58347758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2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:rsidRPr="00543B6C" w14:paraId="5D91F49E" w14:textId="77777777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DE70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3CFA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Кратное сравнение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C12B28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164F1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A28FF" w14:textId="64410D93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3A85B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EB6A7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группы чисел;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E76D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B67A4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9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15183ABC" w14:textId="42D3BDBE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3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436245B0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2C18472E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2" w:right="640" w:bottom="71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6F8C2C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:rsidRPr="00543B6C" w14:paraId="06B0B7E3" w14:textId="77777777">
        <w:trPr>
          <w:trHeight w:hRule="exact" w:val="30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1535E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81FC2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Свойства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770A74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8C7BA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2FE45" w14:textId="2EB2B1FF" w:rsidR="000F363B" w:rsidRPr="00543B6C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4C6C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D9D48" w14:textId="77777777" w:rsidR="000F363B" w:rsidRPr="00543B6C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представлением числа разными способами (в виде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предметной модели, суммы разрядных слагаемых,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предстоящей работы; определение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7A907" w14:textId="77777777" w:rsidR="000F363B" w:rsidRPr="00543B6C" w:rsidRDefault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A36CF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6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4F1C2B2A" w14:textId="73758581" w:rsidR="000F363B" w:rsidRPr="00543B6C" w:rsidRDefault="00156404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3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0F363B" w:rsidRPr="00543B6C" w14:paraId="64C154F6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B39D6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368D54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8870A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6131258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54266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2.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F949BF" w:rsidRPr="00543B6C" w14:paraId="76BCA3DB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8DFFE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DF19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Масса (единица массы — грамм); соотношение между килограммом и  граммом; отношение «тяжелее/легче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BCBB65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C82A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4CF1F" w14:textId="18634534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AA64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9358D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483A90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измерительных инструментов длину, массу, время;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результата измерений; определять продолжительность события.;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B8613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ED972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3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4A533F9F" w14:textId="5D18C3A7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4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:rsidRPr="00543B6C" w14:paraId="23CC36A0" w14:textId="77777777">
        <w:trPr>
          <w:trHeight w:hRule="exact" w:val="26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6F462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A15C3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Стоимость (единицы — рубль, копейка); установление отношения «дороже/дешевле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61C297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2F225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066BB" w14:textId="33628CE5" w:rsidR="00F949BF" w:rsidRPr="00543B6C" w:rsidRDefault="00F949BF" w:rsidP="00302C46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0659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A6C2E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1085177A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252F9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651C8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50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71960860" w14:textId="342C5740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5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6C585364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384172C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6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799F91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3CFDD603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B5A70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94F94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Соотношение «цена, количество, стоимость» в практической ситуации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6ED93F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4917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DACEF" w14:textId="081DDD4A" w:rsidR="00F949BF" w:rsidRPr="00543B6C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FFB6E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D840D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D671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AEE5A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57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2A028039" w14:textId="36E6DAEC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5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6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6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:rsidRPr="00543B6C" w14:paraId="36F3961D" w14:textId="77777777">
        <w:trPr>
          <w:trHeight w:hRule="exact" w:val="26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7F99E" w14:textId="77777777" w:rsidR="00F949BF" w:rsidRPr="00543B6C" w:rsidRDefault="00F949BF" w:rsidP="00F949BF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01C01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Время (единица времени  — секунда); установление отношения «быстрее/ медленнее на/в».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Соотношение«начало,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3F4B12" w14:textId="77777777" w:rsidR="00F949BF" w:rsidRPr="00543B6C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FE349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F10A8" w14:textId="4B7E6943" w:rsidR="00F949BF" w:rsidRPr="00543B6C" w:rsidRDefault="00302C46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ECC27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AED2E" w14:textId="77777777" w:rsidR="00F949BF" w:rsidRPr="00543B6C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39BEAD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4B8D4" w14:textId="77777777" w:rsidR="00F949BF" w:rsidRPr="00543B6C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2B472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4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438FE2" w14:textId="32A16935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6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7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43B6C" w14:paraId="5B4A645A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2952D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1B37E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Длина (единица длины  — миллиметр, километр); соотношение между величинами в  пределах тысячи.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3FC1F0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F3DF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B8A20" w14:textId="4B991744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DED8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C9A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6EF211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214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4ACA0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71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978D32D" w14:textId="069F2B8D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7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4FF8A5F7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103C355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8695C1C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2C966B9C" w14:textId="77777777">
        <w:trPr>
          <w:trHeight w:hRule="exact" w:val="3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F7BE8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15609" w14:textId="1DDB9057" w:rsidR="00F949BF" w:rsidRPr="00543B6C" w:rsidRDefault="00302C46" w:rsidP="00F949BF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Площадь (единицы площади</w:t>
            </w: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— квадратный метр, квадратный сантиметр, квадратный дециметр).</w:t>
            </w:r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8E808A" w14:textId="355D6AC7" w:rsidR="00F949BF" w:rsidRPr="00543B6C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6363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A3D55" w14:textId="4B1E6312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FDAFF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11885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7AE65C69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42DE4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FA9F2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78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E116682" w14:textId="277780E2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7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:rsidRPr="00543B6C" w14:paraId="4EF3779F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062E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8E9A1" w14:textId="77A472F8" w:rsidR="00F949BF" w:rsidRPr="00543B6C" w:rsidRDefault="00302C46" w:rsidP="00F949BF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C793F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ED9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ECA73" w14:textId="67CB7B6F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9596C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86530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03FEACFF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F5BD9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15C25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5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05B369EE" w14:textId="7848BC4C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8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9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F949BF" w:rsidRPr="00543B6C" w14:paraId="317A1816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0F663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FCAB" w14:textId="77777777" w:rsidR="00302C46" w:rsidRPr="00543B6C" w:rsidRDefault="00302C46" w:rsidP="00302C4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43B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br/>
            </w: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Соотношение «больше/ меньше на/в» в ситуации сравнения предметов и</w:t>
            </w: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43B6C">
              <w:rPr>
                <w:rStyle w:val="af6"/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объектов на основе измерения величин.</w:t>
            </w:r>
          </w:p>
          <w:p w14:paraId="703915D2" w14:textId="161D406F" w:rsidR="00F949BF" w:rsidRPr="00543B6C" w:rsidRDefault="00F949BF" w:rsidP="00F949B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06FBD2" w14:textId="403F1C59" w:rsidR="00F949BF" w:rsidRPr="00543B6C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7BBB" w14:textId="502F4983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2A9F8" w14:textId="55D4789F" w:rsidR="00F949BF" w:rsidRPr="00543B6C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F84CE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6BA63" w14:textId="4953A97B" w:rsidR="00F949BF" w:rsidRPr="00543B6C" w:rsidRDefault="00302C46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Модел</w:t>
            </w:r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="00F949BF" w:rsidRPr="00543B6C">
              <w:rPr>
                <w:rFonts w:ascii="Times New Roman" w:hAnsi="Times New Roman" w:cs="Times New Roman"/>
                <w:lang w:val="ru-RU"/>
              </w:rPr>
              <w:br/>
            </w:r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="00F949BF" w:rsidRPr="00543B6C">
              <w:rPr>
                <w:rFonts w:ascii="Times New Roman" w:hAnsi="Times New Roman" w:cs="Times New Roman"/>
                <w:lang w:val="ru-RU"/>
              </w:rPr>
              <w:br/>
            </w:r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="00F949BF" w:rsidRPr="00543B6C">
              <w:rPr>
                <w:rFonts w:ascii="Times New Roman" w:hAnsi="Times New Roman" w:cs="Times New Roman"/>
                <w:lang w:val="ru-RU"/>
              </w:rPr>
              <w:br/>
            </w:r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942DB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352B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2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3968BB3" w14:textId="55FF98F9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9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43B6C" w14:paraId="119A5787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AD777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28B10B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D167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0955882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9A3A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3.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</w:tbl>
    <w:p w14:paraId="3154F4EB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2344B06B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D30B291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3492F491" w14:textId="77777777">
        <w:trPr>
          <w:trHeight w:hRule="exact" w:val="44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F3944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4E8AE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Устные вычисления, сводимые к действиям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пределах 100 (табличное и  внетабличное умножение, деление, действия с  круглыми числами).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DF222B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EA5FC" w14:textId="412415DC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290A2" w14:textId="0D2BC51D" w:rsidR="00F949BF" w:rsidRPr="00543B6C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43B6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379C1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2D854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Прикидка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7321C1B0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приведение примеров, иллюстрирующих смысл деления с остатком,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интерпретацию результата деления в практической ситуации;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7F76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C702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9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0F6BBE5" w14:textId="7A7E4F8B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0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3ADBDBE0" w14:textId="77777777">
        <w:trPr>
          <w:trHeight w:hRule="exact" w:val="62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D373F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D13D2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сложение, вычитание чисел в пределах 1000.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Действия с  числами 0 и 1.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EE5860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122BB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4130" w14:textId="3A2665F9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7C5CC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C0A83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0BDC108B" w14:textId="77777777" w:rsidR="00F949BF" w:rsidRPr="00543B6C" w:rsidRDefault="00F949BF" w:rsidP="00F949BF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Составление инструкции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умножения/деления на круглое число, деления чисел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подбором;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6CE1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2FA5C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6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B24B90C" w14:textId="108B7F61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0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F8EE40A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47CF07EF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C702D6B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21532206" w14:textId="77777777">
        <w:trPr>
          <w:trHeight w:hRule="exact" w:val="49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B5AA8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1B16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Взаимосвязь умножения и  деления.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9EA19D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AF9E5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BBAE" w14:textId="6E22C7BD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9D4DB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7BCD0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4133695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19C64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4ECB8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3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4796CE3" w14:textId="23FA2949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1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0FA9EE77" w14:textId="77777777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D06B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64DA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57F403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8D16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58295" w14:textId="47558609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49C6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DFAE3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94A7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C0066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20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7299C1BA" w14:textId="507840A4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12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2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2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052E024F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11B3138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B3C04BE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18899797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A6DE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4752E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303A15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FF56" w14:textId="604853E8" w:rsidR="00F949BF" w:rsidRPr="00543B6C" w:rsidRDefault="004B5D41" w:rsidP="00F949BF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05990" w14:textId="3703E229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8C28E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C81E1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F425F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83A45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7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A8201BD" w14:textId="5FE03292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2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2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33563A6A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92CDB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AC5D2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D3D14D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11970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9CCCF" w14:textId="2B07FF09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2E2FD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AC9D2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Прикидка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D42D2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030DE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4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BE961B5" w14:textId="200F7DEE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3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65C7B58D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BD04C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2BAA3" w14:textId="77777777" w:rsidR="00F949BF" w:rsidRPr="00543B6C" w:rsidRDefault="00F949BF" w:rsidP="00F949B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FF06E8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F0AF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653E6" w14:textId="6CCFC253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D6EBB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DBD0C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4948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74C2F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1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5FA136B" w14:textId="11F26F3C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4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98CDF94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C6A062E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11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7C159D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4E2052E1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5E819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5EC8A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401B5C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67F38" w14:textId="77F3D53C" w:rsidR="00F949BF" w:rsidRPr="00543B6C" w:rsidRDefault="004B5D41" w:rsidP="00F949BF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B8FA4" w14:textId="795EE3FC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249A4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FE1DB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8811F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4E868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48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280E780D" w14:textId="5324A051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14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F949BF" w:rsidRPr="00543B6C" w14:paraId="5B351549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5881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833BD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Порядок действий в  числовом выражении, значение числового выражения, содержащего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B5C28F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5CD2E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D2066" w14:textId="485D21DF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0B5DC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D735D" w14:textId="77777777" w:rsidR="00F949BF" w:rsidRPr="00543B6C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55AFAAB3" w14:textId="77777777" w:rsidR="00F949BF" w:rsidRPr="00543B6C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46ECA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F77B7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55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298B2C74" w14:textId="6FB09AA5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15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F949BF" w:rsidRPr="00543B6C" w14:paraId="08D9481A" w14:textId="77777777">
        <w:trPr>
          <w:trHeight w:hRule="exact" w:val="26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E85BC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D4C91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CF5DA0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77BD9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6FA91" w14:textId="37E9546F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75222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6CACD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EFC42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F4E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2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05402508" w14:textId="32FFB6BD" w:rsidR="00F949BF" w:rsidRPr="00543B6C" w:rsidRDefault="00156404" w:rsidP="00574567">
            <w:pPr>
              <w:rPr>
                <w:rFonts w:ascii="Times New Roman" w:hAnsi="Times New Roman" w:cs="Times New Roman"/>
              </w:rPr>
            </w:pPr>
            <w:hyperlink r:id="rId16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</w:p>
        </w:tc>
      </w:tr>
    </w:tbl>
    <w:p w14:paraId="12AFB6A9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79FF211F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BA69726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789162B7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1746E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81D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96D114F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DCA22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04A4D" w14:textId="0D58F9CC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3E8C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F3AC7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ECDCB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C3C4C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9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BA9B4FF" w14:textId="0621FD77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7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47757508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4FCA4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D0AA7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EE71DF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3639C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B37" w14:textId="2973C7ED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3CB1F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464EA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03A33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2B0AA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6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4B5A487" w14:textId="2A502268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7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03D30279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79145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CC3FB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Умножение суммы на  число. Деление трёхзначного числа на  однозначное уголком.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Деление суммы на число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7674BB4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FFF80" w14:textId="7B57F235" w:rsidR="00F949BF" w:rsidRPr="00543B6C" w:rsidRDefault="004B5D41" w:rsidP="00F949BF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9936F" w14:textId="59C98725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A0388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65C10" w14:textId="77777777" w:rsidR="00F949BF" w:rsidRPr="00543B6C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Применение правил порядка выполнения действий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5569B9F" w14:textId="77777777" w:rsidR="00F949BF" w:rsidRPr="00543B6C" w:rsidRDefault="00F949BF" w:rsidP="00F949BF">
            <w:pPr>
              <w:autoSpaceDE w:val="0"/>
              <w:autoSpaceDN w:val="0"/>
              <w:spacing w:before="18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CD304" w14:textId="77777777" w:rsidR="00F949BF" w:rsidRPr="00543B6C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95D25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3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9581965" w14:textId="7D571E18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8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:rsidRPr="00543B6C" w14:paraId="2C6A3D90" w14:textId="77777777">
        <w:trPr>
          <w:trHeight w:hRule="exact" w:val="350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A12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AD94A2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BDA81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620B5F7B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87B8" w14:textId="77777777" w:rsidR="000F363B" w:rsidRPr="00543B6C" w:rsidRDefault="00F949BF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4.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695AD005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BEB3498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10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4D90D2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678B2ED3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9ADD1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E097C" w14:textId="77777777" w:rsidR="00F949BF" w:rsidRPr="00543B6C" w:rsidRDefault="00F949BF" w:rsidP="00F949B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задачей: анализ данных 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способом.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CEBCBA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0DF3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31012" w14:textId="23526B30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C78D9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515D7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1AE3C06F" w14:textId="77777777" w:rsidR="00F949BF" w:rsidRPr="00543B6C" w:rsidRDefault="00F949BF" w:rsidP="00F949BF">
            <w:pPr>
              <w:autoSpaceDE w:val="0"/>
              <w:autoSpaceDN w:val="0"/>
              <w:spacing w:before="18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A284F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72B8E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0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C92B33" w14:textId="1A4EE5C8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9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4E9BBC43" w14:textId="77777777">
        <w:trPr>
          <w:trHeight w:hRule="exact" w:val="5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032B0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56233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Задачи на  понимание смысла арифметических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действий (в том числе деления с остатком), отношений (больше/меньше на/в), зависимостей (купля-продажа, расчёт времени, количества), на  сравнение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(разностное, кратное).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53DAF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C1F7D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0F21A" w14:textId="2BE6D4A0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4944D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A4B67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решений;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решения задачи: по вопросам, с комментированием,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составлением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382B8AF5" w14:textId="77777777" w:rsidR="00F949BF" w:rsidRPr="00543B6C" w:rsidRDefault="00F949BF" w:rsidP="00F949BF">
            <w:pPr>
              <w:autoSpaceDE w:val="0"/>
              <w:autoSpaceDN w:val="0"/>
              <w:spacing w:before="20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E98FD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BDE4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7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8C026C3" w14:textId="792087C0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19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479243BC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513D64A1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4A4C74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5E9CBFF9" w14:textId="77777777">
        <w:trPr>
          <w:trHeight w:hRule="exact"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3E16C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B990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346"/>
              <w:jc w:val="both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Запись решения задачи по действиям и с  помощью числового выражения.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Проверка решения и оценка полученного результата.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89A8E2C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D050E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7A01C" w14:textId="5177BCD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62A96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A337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решений;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решения задачи: по вопросам, с комментированием,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составлением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E7661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B1377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4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0105BC1" w14:textId="4986928C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0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283BEFD3" w14:textId="77777777">
        <w:trPr>
          <w:trHeight w:hRule="exact" w:val="3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8A86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1310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404B98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0C695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F1D18" w14:textId="79945F3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BE8D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CEF3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работа: нахождение доли величины.</w:t>
            </w:r>
          </w:p>
          <w:p w14:paraId="31933A7D" w14:textId="77777777" w:rsidR="00F949BF" w:rsidRPr="00543B6C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долей одной величины;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78AC6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C3A24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1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5D3C512" w14:textId="58DF806C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1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:rsidRPr="00543B6C" w14:paraId="5FDAD18A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C328B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DBBD83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21B37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2FAD58CF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57CB0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</w:tbl>
    <w:p w14:paraId="2834D41E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0DBA515A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CFA3FD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56FFE0AE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306E4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147A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6A2FEA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CE232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8F3A" w14:textId="1D0F5A31" w:rsidR="00F949BF" w:rsidRPr="00543B6C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96FAD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FDE3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1D697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2B2F1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8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C2232B3" w14:textId="58B772A2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1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399DB1B2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B6361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56DC" w14:textId="77777777" w:rsidR="00F949BF" w:rsidRPr="00543B6C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10E880" w14:textId="01962883" w:rsidR="00F949BF" w:rsidRPr="00543B6C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44148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92546" w14:textId="4DED42A7" w:rsidR="00F949BF" w:rsidRPr="00543B6C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43B6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7B82A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0CC8B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3CD8F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FC9E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5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A21B15B" w14:textId="33420407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2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2FE67909" w14:textId="77777777">
        <w:trPr>
          <w:trHeight w:hRule="exact" w:val="2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6D7FF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945C7" w14:textId="77777777" w:rsidR="00F949BF" w:rsidRPr="00543B6C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46ABC0" w14:textId="35805F59" w:rsidR="00F949BF" w:rsidRPr="00543B6C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7B108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2FF0" w14:textId="4F96F6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ECE38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A37D9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Нахождение площади прямоугольника, квадрата,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6330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6B8F6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2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742FCBC" w14:textId="0F42AAA2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3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7BE25B6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4B98FFC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DD57A5C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423170BE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3DDA8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B65C1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1B49FE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28DE9" w14:textId="14F7227C" w:rsidR="00F949BF" w:rsidRPr="00543B6C" w:rsidRDefault="004B5D41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AFF22" w14:textId="6D7A0F1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A8CE0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B38D5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единицы площади к другой;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FF37B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A6256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9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CA70D" w14:textId="4C6B83BD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4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43B6C" w14:paraId="03FD4CA7" w14:textId="77777777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F0CC0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918E3" w14:textId="77777777" w:rsidR="00F949BF" w:rsidRPr="00543B6C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Сравнение площадей фигур с помощью наложения.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1C8F1C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B0C6C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8709C" w14:textId="2C0F6690" w:rsidR="00F949BF" w:rsidRPr="00543B6C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507BB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682E6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единицы площади к другой;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89609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2D412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46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710A0FF" w14:textId="0E8E79C1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4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:rsidRPr="00543B6C" w14:paraId="39064B0B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2595E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DB358D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A39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74CC1E3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9B2C6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6.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0F363B" w:rsidRPr="00543B6C" w14:paraId="66ED0682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C880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8B522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9C300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AB555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B7205" w14:textId="65DE65D2" w:rsidR="000F363B" w:rsidRPr="00543B6C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1F220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273F7" w14:textId="77777777" w:rsidR="000F363B" w:rsidRPr="00543B6C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7A95D" w14:textId="77777777" w:rsidR="000F363B" w:rsidRPr="00543B6C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99B0F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53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A493E6E" w14:textId="27AE3843" w:rsidR="000F363B" w:rsidRPr="00543B6C" w:rsidRDefault="00156404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25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E1F8F81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0BD11F62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0ADAC12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1DB6B4C8" w14:textId="77777777">
        <w:trPr>
          <w:trHeight w:hRule="exact" w:val="2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F1497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5CDFB" w14:textId="77777777" w:rsidR="00F949BF" w:rsidRPr="00543B6C" w:rsidRDefault="00F949BF" w:rsidP="00F949BF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(ложные)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утверждения: конструирование, проверка.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Логические рассуждения со связками «если …, то …», «поэтому»,«значит».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ABE9F5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B1254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AEE71" w14:textId="1FF51C62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3B4A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188B4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6674A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9ED0F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60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E354C23" w14:textId="08F84313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6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43B6C" w14:paraId="142697FE" w14:textId="77777777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21CE0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A6409" w14:textId="77777777" w:rsidR="00F949BF" w:rsidRPr="00543B6C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явлениях окружающего мира (например, расписание уроков, движения автобусов, поездов); внесение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данных в таблицу; дополнение чертежа данными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BCA2FC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55EBD" w14:textId="5810A793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2D30" w14:textId="222A4522" w:rsidR="00F949BF" w:rsidRPr="00543B6C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24A9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3D5D4" w14:textId="77777777" w:rsidR="00F949BF" w:rsidRPr="00543B6C" w:rsidRDefault="00F949BF" w:rsidP="00F949BF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изучаемых математических понятий и фактов окружающей действительности. Примеры ситуаций, которые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проблемы (или ответа на вопрос);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табличной форме (на диаграмме);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ED334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7527D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67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B9134F" w14:textId="38143477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6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43B6C" w14:paraId="56660DB5" w14:textId="77777777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19A08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E591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Таблицы сложения и умножения: заполнение на основе результатов счёта.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D9E283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398B9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E8F2" w14:textId="318B09E6" w:rsidR="000F363B" w:rsidRPr="00543B6C" w:rsidRDefault="00302C4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3496D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4DFAC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2E9593BD" w14:textId="77777777" w:rsidR="000F363B" w:rsidRPr="00543B6C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B5193B9" w14:textId="77777777" w:rsidR="000F363B" w:rsidRPr="00543B6C" w:rsidRDefault="00F949BF">
            <w:pPr>
              <w:autoSpaceDE w:val="0"/>
              <w:autoSpaceDN w:val="0"/>
              <w:spacing w:before="20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D06C9" w14:textId="77777777" w:rsidR="000F363B" w:rsidRPr="00543B6C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668E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74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A1A1A0B" w14:textId="7F863438" w:rsidR="000F363B" w:rsidRPr="00543B6C" w:rsidRDefault="00156404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27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428C062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4A692B18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133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A71A1A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43B6C" w14:paraId="2BE62E65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11DE2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410B0" w14:textId="77777777" w:rsidR="00F949BF" w:rsidRPr="00543B6C" w:rsidRDefault="00F949BF" w:rsidP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010282" w14:textId="77777777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158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805B9" w14:textId="4AAAE25F" w:rsidR="00F949BF" w:rsidRPr="00543B6C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080D3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AC072" w14:textId="77777777" w:rsidR="00F949BF" w:rsidRPr="00543B6C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выражении, нахождения периметра и площади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5AC2F" w14:textId="77777777" w:rsidR="00F949BF" w:rsidRPr="00543B6C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0BB9C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81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EAB4797" w14:textId="2ECA1D73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8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43B6C" w14:paraId="132DDEDE" w14:textId="77777777">
        <w:trPr>
          <w:trHeight w:hRule="exact" w:val="4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E978F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90BA2" w14:textId="77777777" w:rsidR="00F949BF" w:rsidRPr="00543B6C" w:rsidRDefault="00F949BF" w:rsidP="00F949BF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(правила) устных и письменных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0203904" w14:textId="77777777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82F43" w14:textId="7D17CBEC" w:rsidR="00F949BF" w:rsidRPr="00543B6C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9EAE4" w14:textId="618B0F3C" w:rsidR="00F949BF" w:rsidRPr="00543B6C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50698" w14:textId="77777777" w:rsidR="00F949BF" w:rsidRPr="00543B6C" w:rsidRDefault="00F949BF" w:rsidP="00F949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BFEC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выражении, нахождения периметра и площади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04B19E40" w14:textId="77777777" w:rsidR="00F949BF" w:rsidRPr="00543B6C" w:rsidRDefault="00F949BF" w:rsidP="00F949B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2D10A4BD" w14:textId="77777777" w:rsidR="00F949BF" w:rsidRPr="00543B6C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CB5EE" w14:textId="77777777" w:rsidR="00F949BF" w:rsidRPr="00543B6C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94356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88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B2C7269" w14:textId="7888F283" w:rsidR="00F949BF" w:rsidRPr="00543B6C" w:rsidRDefault="00156404" w:rsidP="00574567">
            <w:pPr>
              <w:rPr>
                <w:rFonts w:ascii="Times New Roman" w:hAnsi="Times New Roman" w:cs="Times New Roman"/>
                <w:lang w:val="ru-RU"/>
              </w:rPr>
            </w:pPr>
            <w:hyperlink r:id="rId28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2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43B6C" w14:paraId="5775D07B" w14:textId="77777777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BB161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C20F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01A1E6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CD655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77CA7" w14:textId="1385E2E9" w:rsidR="000F363B" w:rsidRPr="00543B6C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0396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6110" w14:textId="77777777" w:rsidR="000F363B" w:rsidRPr="00543B6C" w:rsidRDefault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табличной форме (на диаграмме);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символы, знаки, пиктограммы; их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в повседневной жизни и в математике; 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C9F45" w14:textId="77777777" w:rsidR="000F363B" w:rsidRPr="00543B6C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F4B1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95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AE6E898" w14:textId="633C2196" w:rsidR="000F363B" w:rsidRPr="00543B6C" w:rsidRDefault="00156404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29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9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300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301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DCBE08A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7171F083" w14:textId="77777777" w:rsidR="000F363B" w:rsidRPr="00543B6C" w:rsidRDefault="000F363B">
      <w:pPr>
        <w:rPr>
          <w:rFonts w:ascii="Times New Roman" w:hAnsi="Times New Roman" w:cs="Times New Roman"/>
          <w:lang w:val="ru-RU"/>
        </w:rPr>
        <w:sectPr w:rsidR="000F363B" w:rsidRPr="00543B6C">
          <w:pgSz w:w="16840" w:h="11900"/>
          <w:pgMar w:top="284" w:right="640" w:bottom="74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24BE63" w14:textId="77777777" w:rsidR="000F363B" w:rsidRPr="00543B6C" w:rsidRDefault="000F363B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:rsidRPr="00543B6C" w14:paraId="43FB963F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ABEB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80294" w14:textId="77777777" w:rsidR="000F363B" w:rsidRPr="00543B6C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E7C80C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25DDC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7912C" w14:textId="125ED199" w:rsidR="000F363B" w:rsidRPr="00543B6C" w:rsidRDefault="000F363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90D11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714FA" w14:textId="77777777" w:rsidR="000F363B" w:rsidRPr="00543B6C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0FCC7F75" w14:textId="77777777" w:rsidR="000F363B" w:rsidRPr="00543B6C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3426DAB" w14:textId="77777777" w:rsidR="000F363B" w:rsidRPr="00543B6C" w:rsidRDefault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5FB83" w14:textId="77777777" w:rsidR="000F363B" w:rsidRPr="00543B6C" w:rsidRDefault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6F02C" w14:textId="77777777" w:rsidR="00574567" w:rsidRPr="00543B6C" w:rsidRDefault="00156404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02" w:tgtFrame="_blank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473E8185" w14:textId="53688FFD" w:rsidR="000F363B" w:rsidRPr="00543B6C" w:rsidRDefault="00156404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303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4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5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6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7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8" w:history="1">
              <w:r w:rsidR="00574567" w:rsidRPr="00543B6C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0F363B" w:rsidRPr="00543B6C" w14:paraId="3231D1ED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FBAF1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73710A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45D08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5558C0D0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F38A8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3D4A6A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CA5FE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0F363B" w:rsidRPr="00543B6C" w14:paraId="642587DC" w14:textId="77777777">
        <w:trPr>
          <w:trHeight w:hRule="exact" w:val="32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C69A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B74D005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D33FF" w14:textId="77777777" w:rsidR="000F363B" w:rsidRPr="00543B6C" w:rsidRDefault="00F949BF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091DC" w14:textId="7F487F94" w:rsidR="000F363B" w:rsidRPr="00543B6C" w:rsidRDefault="005D1843" w:rsidP="00302C46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43B6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8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85EB2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</w:tbl>
    <w:p w14:paraId="0EDA01C7" w14:textId="77777777" w:rsidR="000F363B" w:rsidRPr="00543B6C" w:rsidRDefault="000F363B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C82F6A0" w14:textId="77777777" w:rsidR="000F363B" w:rsidRPr="00543B6C" w:rsidRDefault="000F363B">
      <w:pPr>
        <w:rPr>
          <w:rFonts w:ascii="Times New Roman" w:hAnsi="Times New Roman" w:cs="Times New Roman"/>
        </w:rPr>
        <w:sectPr w:rsidR="000F363B" w:rsidRPr="00543B6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73C2EF8" w14:textId="77777777" w:rsidR="000F363B" w:rsidRPr="00543B6C" w:rsidRDefault="000F363B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4AE2A793" w14:textId="77777777" w:rsidR="000F363B" w:rsidRPr="00543B6C" w:rsidRDefault="00F949BF">
      <w:pPr>
        <w:autoSpaceDE w:val="0"/>
        <w:autoSpaceDN w:val="0"/>
        <w:spacing w:after="320" w:line="230" w:lineRule="auto"/>
        <w:rPr>
          <w:rFonts w:ascii="Times New Roman" w:hAnsi="Times New Roman" w:cs="Times New Roman"/>
        </w:rPr>
      </w:pPr>
      <w:r w:rsidRPr="00543B6C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ПОУРОЧНОЕ ПЛАНИРОВАНИЕ 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3119"/>
        <w:gridCol w:w="709"/>
        <w:gridCol w:w="1701"/>
        <w:gridCol w:w="1701"/>
        <w:gridCol w:w="992"/>
        <w:gridCol w:w="1984"/>
      </w:tblGrid>
      <w:tr w:rsidR="000F363B" w:rsidRPr="00543B6C" w14:paraId="75587ABE" w14:textId="77777777" w:rsidTr="003E7D2C">
        <w:trPr>
          <w:trHeight w:hRule="exact" w:val="4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72E" w14:textId="77777777" w:rsidR="000F363B" w:rsidRPr="00543B6C" w:rsidRDefault="00F949B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BA550" w14:textId="77777777" w:rsidR="000F363B" w:rsidRPr="00543B6C" w:rsidRDefault="00F949B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1D397" w14:textId="77777777" w:rsidR="000F363B" w:rsidRPr="00543B6C" w:rsidRDefault="00F949B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F266A" w14:textId="77777777" w:rsidR="000F363B" w:rsidRPr="00543B6C" w:rsidRDefault="00F949B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</w:t>
            </w:r>
            <w:r w:rsidRPr="00543B6C">
              <w:rPr>
                <w:rFonts w:ascii="Times New Roman" w:hAnsi="Times New Roman" w:cs="Times New Roman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1932F" w14:textId="77777777" w:rsidR="000F363B" w:rsidRPr="00543B6C" w:rsidRDefault="00F949B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</w:rPr>
            </w:pPr>
            <w:commentRangeStart w:id="0"/>
            <w:r w:rsidRPr="00543B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Виды, формы </w:t>
            </w:r>
            <w:commentRangeEnd w:id="0"/>
            <w:r w:rsidR="00F005D8" w:rsidRPr="00543B6C">
              <w:rPr>
                <w:rStyle w:val="aff9"/>
                <w:rFonts w:ascii="Times New Roman" w:hAnsi="Times New Roman" w:cs="Times New Roman"/>
              </w:rPr>
              <w:commentReference w:id="0"/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контроля</w:t>
            </w:r>
          </w:p>
        </w:tc>
      </w:tr>
      <w:tr w:rsidR="000F363B" w:rsidRPr="00543B6C" w14:paraId="6ADBBA62" w14:textId="77777777" w:rsidTr="003E7D2C">
        <w:trPr>
          <w:trHeight w:hRule="exact" w:val="88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B0D9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6F58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635C5" w14:textId="77777777" w:rsidR="000F363B" w:rsidRPr="00543B6C" w:rsidRDefault="00F949B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A63F" w14:textId="6AB8D501" w:rsidR="000F363B" w:rsidRPr="00543B6C" w:rsidRDefault="00574567" w:rsidP="00682B5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1"/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Те</w:t>
            </w:r>
            <w:r w:rsidR="00682B5F"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кущий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 xml:space="preserve"> контроль</w:t>
            </w:r>
            <w:commentRangeEnd w:id="1"/>
            <w:r w:rsidR="00D571D2" w:rsidRPr="00543B6C">
              <w:rPr>
                <w:rStyle w:val="aff9"/>
                <w:rFonts w:ascii="Times New Roman" w:hAnsi="Times New Roman" w:cs="Times New Roman"/>
              </w:rPr>
              <w:commentReference w:id="1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BBD5E" w14:textId="77777777" w:rsidR="000F363B" w:rsidRPr="00543B6C" w:rsidRDefault="00F949B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8A00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0D73" w14:textId="77777777" w:rsidR="000F363B" w:rsidRPr="00543B6C" w:rsidRDefault="000F363B">
            <w:pPr>
              <w:rPr>
                <w:rFonts w:ascii="Times New Roman" w:hAnsi="Times New Roman" w:cs="Times New Roman"/>
              </w:rPr>
            </w:pPr>
          </w:p>
        </w:tc>
      </w:tr>
      <w:tr w:rsidR="006D1182" w:rsidRPr="00543B6C" w14:paraId="6AD2571D" w14:textId="77777777" w:rsidTr="00230D3A">
        <w:trPr>
          <w:trHeight w:hRule="exact" w:val="15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37FE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BE72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Повторение изученного. Устные и письменные приемы сложения и вычитания.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1DF0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66A36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57447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FC0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378" w14:textId="634C250F" w:rsidR="003750F4" w:rsidRPr="00543B6C" w:rsidRDefault="005D6816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commentRangeStart w:id="2"/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  <w:commentRangeEnd w:id="2"/>
            <w:r w:rsidR="00065C39" w:rsidRPr="00543B6C">
              <w:rPr>
                <w:rStyle w:val="aff9"/>
                <w:rFonts w:ascii="Times New Roman" w:hAnsi="Times New Roman" w:cs="Times New Roman"/>
              </w:rPr>
              <w:commentReference w:id="2"/>
            </w:r>
          </w:p>
          <w:p w14:paraId="6BCB2188" w14:textId="319D92EF" w:rsidR="006D1182" w:rsidRPr="00543B6C" w:rsidRDefault="006D1182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5D6816" w:rsidRPr="00543B6C" w14:paraId="26456DB3" w14:textId="77777777" w:rsidTr="00230D3A">
        <w:trPr>
          <w:trHeight w:hRule="exact" w:val="1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E55A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843E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Повторение изученного. Устные и письменные приемы сложения и вычитания.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0EA22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2E941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B205A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104F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8B07" w14:textId="1A360DCE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413791DB" w14:textId="77777777" w:rsidTr="00230D3A">
        <w:trPr>
          <w:trHeight w:hRule="exact" w:val="24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43EB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6AAE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Выражения с переменной.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98D05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3E3BD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4AB37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49DA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0730" w14:textId="26BC604B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13123915" w14:textId="77777777" w:rsidTr="00230D3A">
        <w:trPr>
          <w:trHeight w:hRule="exact" w:val="19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5B19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8E13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Повторение. Решение уравнений способом подбора неизвестного. Буквенные выражения.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92705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AECE4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ECD42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1C10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8FC5" w14:textId="35A0A0AB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78E5405D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9D2A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397C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Решение уравнений с неизвестным слагаемым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03318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12E3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248FC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C012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21D2" w14:textId="6E409876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2EC09A77" w14:textId="77777777" w:rsidTr="00230D3A">
        <w:trPr>
          <w:trHeight w:hRule="exact" w:val="15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3024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8E66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Решение уравнений с неизвестным уменьшаемым, вычитаемым. Обозначение геометрических фигур буквами.</w:t>
            </w:r>
          </w:p>
          <w:p w14:paraId="12F5B72C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0DDD6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B4631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8B90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CAE8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1DF3" w14:textId="2741C75C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1E7C44F6" w14:textId="77777777" w:rsidTr="00230D3A">
        <w:trPr>
          <w:trHeight w:hRule="exact" w:val="19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A0FF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2157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6E41E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A20B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73507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07C3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A2D9" w14:textId="7E09BB84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0D4ABF72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5AF3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DDFD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3"/>
            <w:r w:rsidRPr="00543B6C">
              <w:rPr>
                <w:rFonts w:ascii="Times New Roman" w:hAnsi="Times New Roman" w:cs="Times New Roman"/>
                <w:b/>
                <w:lang w:val="ru-RU"/>
              </w:rPr>
              <w:t>Стартовая диагностическая работа.</w:t>
            </w:r>
            <w:commentRangeEnd w:id="3"/>
            <w:r w:rsidR="004C4379" w:rsidRPr="00543B6C">
              <w:rPr>
                <w:rStyle w:val="aff9"/>
                <w:rFonts w:ascii="Times New Roman" w:hAnsi="Times New Roman" w:cs="Times New Roman"/>
              </w:rPr>
              <w:commentReference w:id="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81836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5BFA2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598E5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6A5F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AEE8" w14:textId="337EBB31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Письменный контроль</w:t>
            </w:r>
          </w:p>
        </w:tc>
      </w:tr>
      <w:tr w:rsidR="005D6816" w:rsidRPr="00543B6C" w14:paraId="12D53CC0" w14:textId="77777777" w:rsidTr="00230D3A">
        <w:trPr>
          <w:trHeight w:hRule="exact" w:val="19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1EA2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D263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*Математическая </w:t>
            </w:r>
            <w:commentRangeStart w:id="4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информация</w:t>
            </w:r>
            <w:commentRangeEnd w:id="4"/>
            <w:r w:rsidRPr="00543B6C">
              <w:rPr>
                <w:rStyle w:val="aff9"/>
                <w:rFonts w:ascii="Times New Roman" w:hAnsi="Times New Roman" w:cs="Times New Roman"/>
              </w:rPr>
              <w:commentReference w:id="4"/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. Классификация объектов по двум признакам</w:t>
            </w:r>
          </w:p>
          <w:p w14:paraId="4AEA4049" w14:textId="77777777" w:rsidR="005D6816" w:rsidRPr="00543B6C" w:rsidRDefault="005D6816" w:rsidP="005D6816">
            <w:pPr>
              <w:rPr>
                <w:rFonts w:ascii="Times New Roman" w:hAnsi="Times New Roman" w:cs="Times New Roman"/>
                <w:i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49A2203E" w14:textId="77777777" w:rsidR="005D6816" w:rsidRPr="00543B6C" w:rsidRDefault="005D6816" w:rsidP="005D6816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BC329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AF787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6C4CA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75EA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67A8" w14:textId="19446770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13BE94FE" w14:textId="77777777" w:rsidTr="005E39E2">
        <w:trPr>
          <w:trHeight w:hRule="exact" w:val="32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4561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37C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Пространственные отношения и геометрические фигуры. Конструирование геометрических фигур (разбиение фигуры на части, составление фигуры из частей).</w:t>
            </w:r>
            <w:commentRangeEnd w:id="5"/>
            <w:r w:rsidRPr="00543B6C">
              <w:rPr>
                <w:rStyle w:val="aff9"/>
                <w:rFonts w:ascii="Times New Roman" w:hAnsi="Times New Roman" w:cs="Times New Roman"/>
              </w:rPr>
              <w:commentReference w:id="5"/>
            </w:r>
          </w:p>
          <w:p w14:paraId="652155ED" w14:textId="77777777" w:rsidR="005D6816" w:rsidRPr="00543B6C" w:rsidRDefault="005D6816" w:rsidP="005D6816">
            <w:pPr>
              <w:rPr>
                <w:rFonts w:ascii="Times New Roman" w:hAnsi="Times New Roman" w:cs="Times New Roman"/>
                <w:i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21C18D32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  <w:p w14:paraId="19528624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D7CA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32983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6B39" w14:textId="68D4F791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1B15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E95E" w14:textId="7040EF41" w:rsidR="005D6816" w:rsidRPr="00543B6C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74424C35" w14:textId="77777777" w:rsidTr="005E39E2">
        <w:trPr>
          <w:trHeight w:hRule="exact" w:val="29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7F96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5085" w14:textId="77777777" w:rsidR="005D6816" w:rsidRPr="00543B6C" w:rsidRDefault="005D6816" w:rsidP="005D6816">
            <w:pPr>
              <w:rPr>
                <w:rFonts w:ascii="Times New Roman" w:hAnsi="Times New Roman" w:cs="Times New Roman"/>
                <w:b/>
                <w:color w:val="0070C0"/>
                <w:lang w:val="ru-RU"/>
              </w:rPr>
            </w:pPr>
            <w:commentRangeStart w:id="6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 w:rsidRPr="00543B6C">
              <w:rPr>
                <w:rFonts w:ascii="Times New Roman" w:hAnsi="Times New Roman" w:cs="Times New Roman"/>
                <w:b/>
                <w:color w:val="0070C0"/>
                <w:lang w:val="ru-RU"/>
              </w:rPr>
              <w:t>Равносоставленные фигуры</w:t>
            </w:r>
            <w:commentRangeEnd w:id="6"/>
            <w:r w:rsidR="00B326BA" w:rsidRPr="00543B6C">
              <w:rPr>
                <w:rStyle w:val="aff9"/>
                <w:rFonts w:ascii="Times New Roman" w:hAnsi="Times New Roman" w:cs="Times New Roman"/>
              </w:rPr>
              <w:commentReference w:id="6"/>
            </w:r>
          </w:p>
          <w:p w14:paraId="365216A6" w14:textId="77777777" w:rsidR="005D6816" w:rsidRPr="00543B6C" w:rsidRDefault="005D6816" w:rsidP="005D6816">
            <w:pPr>
              <w:rPr>
                <w:rFonts w:ascii="Times New Roman" w:hAnsi="Times New Roman" w:cs="Times New Roman"/>
                <w:i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45D2CC8B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DBC40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BAF3B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24F3" w14:textId="4F767ABB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7929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EF8A" w14:textId="15C0AB74" w:rsidR="005D6816" w:rsidRPr="00543B6C" w:rsidRDefault="00191D59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Практическая работа</w:t>
            </w:r>
          </w:p>
        </w:tc>
      </w:tr>
      <w:tr w:rsidR="005D6816" w:rsidRPr="00543B6C" w14:paraId="0BB0FD02" w14:textId="77777777" w:rsidTr="00230D3A">
        <w:trPr>
          <w:trHeight w:hRule="exact" w:val="11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8D9C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2FD" w14:textId="7EA3368F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7"/>
            <w:r w:rsidRPr="00543B6C">
              <w:rPr>
                <w:rFonts w:ascii="Times New Roman" w:hAnsi="Times New Roman" w:cs="Times New Roman"/>
              </w:rPr>
              <w:t>Взаимосвязь умножения и деления</w:t>
            </w:r>
            <w:commentRangeEnd w:id="7"/>
            <w:r w:rsidRPr="00543B6C">
              <w:rPr>
                <w:rStyle w:val="aff9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FB264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B712E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1DD29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3380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ABE3" w14:textId="64B4166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3EBE56D4" w14:textId="77777777" w:rsidTr="00230D3A">
        <w:trPr>
          <w:trHeight w:hRule="exact"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B87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5D8D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8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2 и на 2. Деление на 2. Связь между компонентами умножения и деления. Четные и нечетные числа.</w:t>
            </w:r>
            <w:commentRangeEnd w:id="8"/>
            <w:r w:rsidRPr="00543B6C">
              <w:rPr>
                <w:rStyle w:val="aff9"/>
                <w:rFonts w:ascii="Times New Roman" w:hAnsi="Times New Roman" w:cs="Times New Roman"/>
              </w:rPr>
              <w:commentReference w:id="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FDD50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A1FE6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6B298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243E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531C" w14:textId="6BCC5EEF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58B0A7C1" w14:textId="77777777" w:rsidTr="00230D3A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CDF2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88F8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</w:rPr>
            </w:pPr>
            <w:commentRangeStart w:id="9"/>
            <w:r w:rsidRPr="00543B6C">
              <w:rPr>
                <w:rFonts w:ascii="Times New Roman" w:hAnsi="Times New Roman" w:cs="Times New Roman"/>
                <w:color w:val="0070C0"/>
              </w:rPr>
              <w:t>Свойства чисел</w:t>
            </w:r>
            <w:commentRangeEnd w:id="9"/>
            <w:r w:rsidRPr="00543B6C">
              <w:rPr>
                <w:rStyle w:val="aff9"/>
                <w:rFonts w:ascii="Times New Roman" w:hAnsi="Times New Roman" w:cs="Times New Roman"/>
              </w:rPr>
              <w:commentReference w:id="9"/>
            </w:r>
          </w:p>
          <w:p w14:paraId="78C35249" w14:textId="2652933B" w:rsidR="005D6816" w:rsidRPr="00543B6C" w:rsidRDefault="005D6816" w:rsidP="005D6816">
            <w:pPr>
              <w:rPr>
                <w:rFonts w:ascii="Times New Roman" w:hAnsi="Times New Roman" w:cs="Times New Roman"/>
                <w:i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7FB55394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44B86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25023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1D3E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94C9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C4DF" w14:textId="11DA475A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63024FF6" w14:textId="77777777" w:rsidTr="00230D3A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83FD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3176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10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3 и на 3. Деление на 3.</w:t>
            </w:r>
            <w:commentRangeEnd w:id="10"/>
            <w:r w:rsidRPr="00543B6C">
              <w:rPr>
                <w:rStyle w:val="aff9"/>
                <w:rFonts w:ascii="Times New Roman" w:hAnsi="Times New Roman" w:cs="Times New Roman"/>
              </w:rPr>
              <w:commentReference w:id="1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A70AE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1A3DE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61A1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1921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F74E" w14:textId="7DEFF1BA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02FE9DC8" w14:textId="77777777" w:rsidTr="004D2B43">
        <w:trPr>
          <w:trHeight w:hRule="exact" w:val="19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8E78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8655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11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Величины. Стоимость (единицы — рубль, копейка); установление отношения «дороже/дешевле на/в»</w:t>
            </w:r>
            <w:commentRangeEnd w:id="11"/>
            <w:r w:rsidRPr="00543B6C">
              <w:rPr>
                <w:rStyle w:val="aff9"/>
                <w:rFonts w:ascii="Times New Roman" w:hAnsi="Times New Roman" w:cs="Times New Roman"/>
              </w:rPr>
              <w:commentReference w:id="11"/>
            </w:r>
          </w:p>
          <w:p w14:paraId="748E4491" w14:textId="36AA4F7D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958C7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F858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3B2C9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C22E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2D9D" w14:textId="45FD7AB1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66E68B4C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A88A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C0C1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12"/>
            <w:r w:rsidRPr="00543B6C">
              <w:rPr>
                <w:rFonts w:ascii="Times New Roman" w:hAnsi="Times New Roman" w:cs="Times New Roman"/>
                <w:lang w:val="ru-RU"/>
              </w:rPr>
              <w:t>Решение задач с величинами: цена, количество, стоимость</w:t>
            </w:r>
            <w:commentRangeEnd w:id="12"/>
            <w:r w:rsidRPr="00543B6C">
              <w:rPr>
                <w:rStyle w:val="aff9"/>
                <w:rFonts w:ascii="Times New Roman" w:hAnsi="Times New Roman" w:cs="Times New Roman"/>
              </w:rPr>
              <w:commentReference w:id="12"/>
            </w:r>
            <w:r w:rsidRPr="00543B6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47804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D0B5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9EDCB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33A7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5C45" w14:textId="6F7D0C50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03160CA0" w14:textId="77777777" w:rsidTr="004D2B43">
        <w:trPr>
          <w:trHeight w:hRule="exact" w:val="155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C058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D2B9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13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Соотношение «цена, количество, стоимость» в практической ситуации</w:t>
            </w:r>
            <w:commentRangeEnd w:id="13"/>
            <w:r w:rsidR="00B326BA" w:rsidRPr="00543B6C">
              <w:rPr>
                <w:rStyle w:val="aff9"/>
                <w:rFonts w:ascii="Times New Roman" w:hAnsi="Times New Roman" w:cs="Times New Roman"/>
              </w:rPr>
              <w:commentReference w:id="13"/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</w:p>
          <w:p w14:paraId="2F6DEC7C" w14:textId="0A0F69A8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0C64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62CC6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0769C" w14:textId="6617315D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E782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3FD9" w14:textId="77DA566A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000B256E" w14:textId="77777777" w:rsidTr="00230D3A">
        <w:trPr>
          <w:trHeight w:hRule="exact" w:val="1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10B7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9D5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14"/>
            <w:r w:rsidRPr="00543B6C">
              <w:rPr>
                <w:rFonts w:ascii="Times New Roman" w:hAnsi="Times New Roman" w:cs="Times New Roman"/>
                <w:lang w:val="ru-RU"/>
              </w:rPr>
              <w:t>Задачи на понимание зависимости между величинами: масса одного предмета, количество предметов</w:t>
            </w:r>
            <w:commentRangeEnd w:id="14"/>
            <w:r w:rsidRPr="00543B6C">
              <w:rPr>
                <w:rStyle w:val="aff9"/>
                <w:rFonts w:ascii="Times New Roman" w:hAnsi="Times New Roman" w:cs="Times New Roman"/>
              </w:rPr>
              <w:commentReference w:id="14"/>
            </w:r>
          </w:p>
          <w:p w14:paraId="5C5A3995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FF4BB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C571D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6E1A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AA80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C59F" w14:textId="0E320644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3F299252" w14:textId="77777777" w:rsidTr="004D2B43">
        <w:trPr>
          <w:trHeight w:hRule="exact" w:val="1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9712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6A87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15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Математическая информация. Алгоритмы (правила) порядка действий в числовом выражении</w:t>
            </w:r>
            <w:commentRangeEnd w:id="15"/>
            <w:r w:rsidR="00B803FA" w:rsidRPr="00543B6C">
              <w:rPr>
                <w:rStyle w:val="aff9"/>
                <w:rFonts w:ascii="Times New Roman" w:hAnsi="Times New Roman" w:cs="Times New Roman"/>
              </w:rPr>
              <w:commentReference w:id="15"/>
            </w:r>
          </w:p>
          <w:p w14:paraId="1C128E1E" w14:textId="1CABE8D1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2DCE8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791D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0164A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FD08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082D" w14:textId="640E561C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13CE1DB0" w14:textId="77777777" w:rsidTr="008613AB">
        <w:trPr>
          <w:trHeight w:hRule="exact" w:val="21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23D0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BC1A" w14:textId="1F2EAD00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16"/>
            <w:r w:rsidRPr="00543B6C">
              <w:rPr>
                <w:rFonts w:ascii="Times New Roman" w:hAnsi="Times New Roman" w:cs="Times New Roman"/>
                <w:lang w:val="ru-RU"/>
              </w:rPr>
              <w:t>Порядок выполнения действий в выражениях со скобками и без скобок.</w:t>
            </w:r>
            <w:commentRangeEnd w:id="16"/>
            <w:r w:rsidRPr="00543B6C">
              <w:rPr>
                <w:rStyle w:val="aff9"/>
                <w:rFonts w:ascii="Times New Roman" w:hAnsi="Times New Roman" w:cs="Times New Roman"/>
              </w:rPr>
              <w:commentReference w:id="1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60D9C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4DD2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20CE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3250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F8BD" w14:textId="7B3318C1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7116DDA5" w14:textId="77777777" w:rsidTr="00230D3A">
        <w:trPr>
          <w:trHeight w:hRule="exact" w:val="11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B729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9203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E4912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5F20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3FDF8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E8BD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65BC" w14:textId="0B1DEC9D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53FAB1CD" w14:textId="77777777" w:rsidTr="00230D3A">
        <w:trPr>
          <w:trHeight w:hRule="exact" w:val="10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08FE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AA1A" w14:textId="5FC72DEC" w:rsidR="005D6816" w:rsidRPr="00543B6C" w:rsidRDefault="005D6816" w:rsidP="005D6816">
            <w:pPr>
              <w:rPr>
                <w:rFonts w:ascii="Times New Roman" w:hAnsi="Times New Roman" w:cs="Times New Roman"/>
                <w:b/>
                <w:lang w:val="ru-RU"/>
              </w:rPr>
            </w:pPr>
            <w:commentRangeStart w:id="17"/>
            <w:r w:rsidRPr="00543B6C">
              <w:rPr>
                <w:rFonts w:ascii="Times New Roman" w:hAnsi="Times New Roman" w:cs="Times New Roman"/>
                <w:b/>
                <w:lang w:val="ru-RU"/>
              </w:rPr>
              <w:t>Проверочная работа 1: «Умножение и деление на 2 и 3»</w:t>
            </w:r>
            <w:commentRangeEnd w:id="17"/>
            <w:r w:rsidRPr="00543B6C">
              <w:rPr>
                <w:rStyle w:val="aff9"/>
                <w:rFonts w:ascii="Times New Roman" w:hAnsi="Times New Roman" w:cs="Times New Roman"/>
              </w:rPr>
              <w:commentReference w:id="1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D7944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20D08" w14:textId="7D225010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AB1F8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2434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9FB5" w14:textId="160AE761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4EAB5EF7" w14:textId="77777777" w:rsidTr="004D2B43">
        <w:trPr>
          <w:trHeight w:hRule="exact" w:val="2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F783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7F7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Анализ проверочной работы. </w:t>
            </w:r>
          </w:p>
          <w:p w14:paraId="13C48D60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18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Величины. Длина (единица длины — миллиметр, километр); соотношение между величинами в пределах тысячи</w:t>
            </w:r>
            <w:commentRangeEnd w:id="18"/>
            <w:r w:rsidRPr="00543B6C">
              <w:rPr>
                <w:rStyle w:val="aff9"/>
                <w:rFonts w:ascii="Times New Roman" w:hAnsi="Times New Roman" w:cs="Times New Roman"/>
              </w:rPr>
              <w:commentReference w:id="18"/>
            </w:r>
          </w:p>
          <w:p w14:paraId="767049A7" w14:textId="029EAEFE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68B32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6DCF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908B1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310F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0695" w14:textId="3B5B2B63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16656FCA" w14:textId="77777777" w:rsidTr="004D2B43">
        <w:trPr>
          <w:trHeight w:hRule="exact" w:val="2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0598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6638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19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Величины. Соотношение «больше/меньше на/в» в ситуации сравнения предметов и объектов на основе измерения величин</w:t>
            </w:r>
            <w:commentRangeEnd w:id="19"/>
            <w:r w:rsidRPr="00543B6C">
              <w:rPr>
                <w:rStyle w:val="aff9"/>
                <w:rFonts w:ascii="Times New Roman" w:hAnsi="Times New Roman" w:cs="Times New Roman"/>
              </w:rPr>
              <w:commentReference w:id="19"/>
            </w:r>
          </w:p>
          <w:p w14:paraId="30B44F8E" w14:textId="19CDAE26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D2EE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4ADDB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E89A5" w14:textId="0CF206C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45AD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C34E" w14:textId="3BAD083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5832E44D" w14:textId="77777777" w:rsidTr="00230D3A">
        <w:trPr>
          <w:trHeight w:hRule="exact" w:val="1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53CD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BAE3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0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4 и на 4. Деление на 4.</w:t>
            </w:r>
            <w:commentRangeEnd w:id="20"/>
            <w:r w:rsidRPr="00543B6C">
              <w:rPr>
                <w:rStyle w:val="aff9"/>
                <w:rFonts w:ascii="Times New Roman" w:hAnsi="Times New Roman" w:cs="Times New Roman"/>
              </w:rPr>
              <w:commentReference w:id="2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B6105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5CC64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EE6C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73C2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11A" w14:textId="7820F075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60496D87" w14:textId="77777777" w:rsidTr="00230D3A">
        <w:trPr>
          <w:trHeight w:hRule="exact" w:val="18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4081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693D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1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Увеличение числа в несколько раз</w:t>
            </w:r>
            <w:r w:rsidRPr="00543B6C">
              <w:rPr>
                <w:rFonts w:ascii="Times New Roman" w:hAnsi="Times New Roman" w:cs="Times New Roman"/>
                <w:lang w:val="ru-RU"/>
              </w:rPr>
              <w:t>. Задачи на понимание смысла арифметического действия умножение.</w:t>
            </w:r>
            <w:commentRangeEnd w:id="21"/>
            <w:r w:rsidRPr="00543B6C">
              <w:rPr>
                <w:rStyle w:val="aff9"/>
                <w:rFonts w:ascii="Times New Roman" w:hAnsi="Times New Roman" w:cs="Times New Roman"/>
              </w:rPr>
              <w:commentReference w:id="21"/>
            </w:r>
          </w:p>
          <w:p w14:paraId="04E1EA82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2A2F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31C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4BFE5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8B09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9FC0" w14:textId="22B5A77A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0FD3E9E6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B9B8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B458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2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Уменьшение числа в несколько раз. </w:t>
            </w:r>
            <w:r w:rsidRPr="00543B6C">
              <w:rPr>
                <w:rFonts w:ascii="Times New Roman" w:hAnsi="Times New Roman" w:cs="Times New Roman"/>
                <w:lang w:val="ru-RU"/>
              </w:rPr>
              <w:t xml:space="preserve">Задачи на понимание смысла арифметического действия деление.  </w:t>
            </w:r>
            <w:commentRangeEnd w:id="22"/>
            <w:r w:rsidRPr="00543B6C">
              <w:rPr>
                <w:rStyle w:val="aff9"/>
                <w:rFonts w:ascii="Times New Roman" w:hAnsi="Times New Roman" w:cs="Times New Roman"/>
              </w:rPr>
              <w:commentReference w:id="22"/>
            </w:r>
          </w:p>
          <w:p w14:paraId="32E3480C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FB10D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83583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9AAB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3827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170C" w14:textId="2F6C5219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42426260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DB6B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80EC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3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5 и на 5. Деление на 5.</w:t>
            </w:r>
            <w:commentRangeEnd w:id="23"/>
            <w:r w:rsidRPr="00543B6C">
              <w:rPr>
                <w:rStyle w:val="aff9"/>
                <w:rFonts w:ascii="Times New Roman" w:hAnsi="Times New Roman" w:cs="Times New Roman"/>
              </w:rPr>
              <w:commentReference w:id="2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4AA8A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F2A93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13D52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2631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F082" w14:textId="4880735D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31C24FDC" w14:textId="77777777" w:rsidTr="00FF34F8">
        <w:trPr>
          <w:trHeight w:hRule="exact" w:val="28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CABB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10D9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24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Алгоритмы (правила) нахождения периметра</w:t>
            </w:r>
            <w:commentRangeEnd w:id="24"/>
            <w:r w:rsidRPr="00543B6C">
              <w:rPr>
                <w:rStyle w:val="aff9"/>
                <w:rFonts w:ascii="Times New Roman" w:hAnsi="Times New Roman" w:cs="Times New Roman"/>
              </w:rPr>
              <w:commentReference w:id="24"/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</w:p>
          <w:p w14:paraId="1B6D0F0E" w14:textId="77777777" w:rsidR="005D6816" w:rsidRPr="00543B6C" w:rsidRDefault="005D6816" w:rsidP="005D6816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25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Периметр многоугольника: измерение, вычисление, запись равенства. Решение геометрических задач. </w:t>
            </w:r>
            <w:commentRangeEnd w:id="25"/>
            <w:r w:rsidRPr="00543B6C">
              <w:rPr>
                <w:rStyle w:val="aff9"/>
                <w:rFonts w:ascii="Times New Roman" w:hAnsi="Times New Roman" w:cs="Times New Roman"/>
              </w:rPr>
              <w:commentReference w:id="25"/>
            </w:r>
          </w:p>
          <w:p w14:paraId="6044A00F" w14:textId="41529FEA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4F64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B9767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C2FB8" w14:textId="5E658058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95DC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080A" w14:textId="02D69A98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2750FA" w:rsidRPr="00543B6C" w14:paraId="44546FA8" w14:textId="77777777" w:rsidTr="002750FA">
        <w:trPr>
          <w:trHeight w:hRule="exact" w:val="1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67BC" w14:textId="77777777" w:rsidR="002750FA" w:rsidRPr="00543B6C" w:rsidRDefault="002750FA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F7C" w14:textId="77777777" w:rsidR="002750FA" w:rsidRPr="00543B6C" w:rsidRDefault="002750FA" w:rsidP="00C55683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26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Периметр многоугольника: измерение, вычисление, запись равенства. Повторение. Обобщение</w:t>
            </w:r>
            <w:commentRangeEnd w:id="26"/>
            <w:r w:rsidRPr="00543B6C">
              <w:rPr>
                <w:rStyle w:val="aff9"/>
                <w:rFonts w:ascii="Times New Roman" w:hAnsi="Times New Roman" w:cs="Times New Roman"/>
              </w:rPr>
              <w:commentReference w:id="26"/>
            </w:r>
          </w:p>
          <w:p w14:paraId="2F8966F2" w14:textId="33419112" w:rsidR="002750FA" w:rsidRPr="00543B6C" w:rsidRDefault="002750FA" w:rsidP="00C55683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F2EFA" w14:textId="77777777" w:rsidR="002750FA" w:rsidRPr="00543B6C" w:rsidRDefault="002750F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9F73A" w14:textId="77777777" w:rsidR="002750FA" w:rsidRPr="00543B6C" w:rsidRDefault="002750F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E2DB5" w14:textId="77777777" w:rsidR="002750FA" w:rsidRPr="00543B6C" w:rsidRDefault="002750F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5717" w14:textId="77777777" w:rsidR="002750FA" w:rsidRPr="00543B6C" w:rsidRDefault="002750F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DB22" w14:textId="0697C9E9" w:rsidR="002750FA" w:rsidRPr="00543B6C" w:rsidRDefault="00191D59" w:rsidP="005D1843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1B410FA1" w14:textId="77777777" w:rsidTr="00230D3A">
        <w:trPr>
          <w:trHeight w:hRule="exact" w:val="10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77E1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94C2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7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Кратное сравнение чисел. </w:t>
            </w:r>
            <w:r w:rsidRPr="00543B6C">
              <w:rPr>
                <w:rFonts w:ascii="Times New Roman" w:hAnsi="Times New Roman" w:cs="Times New Roman"/>
                <w:lang w:val="ru-RU"/>
              </w:rPr>
              <w:t>Задачи на кратное сравнение.</w:t>
            </w:r>
            <w:commentRangeEnd w:id="27"/>
            <w:r w:rsidRPr="00543B6C">
              <w:rPr>
                <w:rStyle w:val="aff9"/>
                <w:rFonts w:ascii="Times New Roman" w:hAnsi="Times New Roman" w:cs="Times New Roman"/>
              </w:rPr>
              <w:commentReference w:id="2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C9BCA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14889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8736F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1D9F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4B9" w14:textId="61BC8EB8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715BB997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65D6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8E20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8"/>
            <w:r w:rsidRPr="00543B6C">
              <w:rPr>
                <w:rFonts w:ascii="Times New Roman" w:hAnsi="Times New Roman" w:cs="Times New Roman"/>
                <w:lang w:val="ru-RU"/>
              </w:rPr>
              <w:t>Задачи на понимание отношений (больше/меньше на/в)</w:t>
            </w:r>
            <w:commentRangeEnd w:id="28"/>
            <w:r w:rsidRPr="00543B6C">
              <w:rPr>
                <w:rStyle w:val="aff9"/>
                <w:rFonts w:ascii="Times New Roman" w:hAnsi="Times New Roman" w:cs="Times New Roman"/>
              </w:rPr>
              <w:commentReference w:id="28"/>
            </w:r>
          </w:p>
          <w:p w14:paraId="00D50AC4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AA9F8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3B61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DC4A1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2227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0334" w14:textId="19BC19B0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5D6816" w:rsidRPr="00543B6C" w14:paraId="00BF93D0" w14:textId="77777777" w:rsidTr="00230D3A">
        <w:trPr>
          <w:trHeight w:hRule="exact" w:val="11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DA4A" w14:textId="77777777" w:rsidR="005D6816" w:rsidRPr="00543B6C" w:rsidRDefault="005D6816" w:rsidP="005D6816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37DB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commentRangeStart w:id="29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6 и на 6. Деление на 6.</w:t>
            </w:r>
            <w:commentRangeEnd w:id="29"/>
            <w:r w:rsidRPr="00543B6C">
              <w:rPr>
                <w:rStyle w:val="aff9"/>
                <w:rFonts w:ascii="Times New Roman" w:hAnsi="Times New Roman" w:cs="Times New Roman"/>
              </w:rPr>
              <w:commentReference w:id="2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58069" w14:textId="77777777" w:rsidR="005D6816" w:rsidRPr="00543B6C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C0A4B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3D5E4" w14:textId="77777777" w:rsidR="005D6816" w:rsidRPr="00543B6C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90FA" w14:textId="77777777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981D" w14:textId="60323D8B" w:rsidR="005D6816" w:rsidRPr="00543B6C" w:rsidRDefault="005D6816" w:rsidP="005D681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211D015" w14:textId="77777777" w:rsidTr="00230D3A">
        <w:trPr>
          <w:trHeight w:hRule="exact" w:val="1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4F0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AFCA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0"/>
            <w:r w:rsidRPr="00543B6C">
              <w:rPr>
                <w:rFonts w:ascii="Times New Roman" w:hAnsi="Times New Roman" w:cs="Times New Roman"/>
                <w:lang w:val="ru-RU"/>
              </w:rPr>
              <w:t>Работа с текстовой задачей: анализ данных и отношений, представление на модели.</w:t>
            </w:r>
            <w:commentRangeEnd w:id="30"/>
            <w:r w:rsidRPr="00543B6C">
              <w:rPr>
                <w:rStyle w:val="aff9"/>
                <w:rFonts w:ascii="Times New Roman" w:hAnsi="Times New Roman" w:cs="Times New Roman"/>
              </w:rPr>
              <w:commentReference w:id="30"/>
            </w:r>
          </w:p>
          <w:p w14:paraId="31FE9B1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FCE58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C06A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1700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C93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0DAF" w14:textId="7EC4EA51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B6C7F56" w14:textId="77777777" w:rsidTr="00230D3A">
        <w:trPr>
          <w:trHeight w:hRule="exact" w:val="11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A9D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92D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1"/>
            <w:r w:rsidRPr="00543B6C">
              <w:rPr>
                <w:rFonts w:ascii="Times New Roman" w:hAnsi="Times New Roman" w:cs="Times New Roman"/>
                <w:lang w:val="ru-RU"/>
              </w:rPr>
              <w:t xml:space="preserve">Решение задач. </w:t>
            </w:r>
            <w:commentRangeEnd w:id="31"/>
            <w:r w:rsidRPr="00543B6C">
              <w:rPr>
                <w:rStyle w:val="aff9"/>
                <w:rFonts w:ascii="Times New Roman" w:hAnsi="Times New Roman" w:cs="Times New Roman"/>
              </w:rPr>
              <w:commentReference w:id="3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437B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A7A35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F29C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BD8A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043E" w14:textId="635E183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63528EA4" w14:textId="77777777" w:rsidTr="00230D3A">
        <w:trPr>
          <w:trHeight w:hRule="exact" w:val="11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E4A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AF6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2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7 и на 7. Деление на 7.</w:t>
            </w:r>
            <w:commentRangeEnd w:id="32"/>
            <w:r w:rsidRPr="00543B6C">
              <w:rPr>
                <w:rStyle w:val="aff9"/>
                <w:rFonts w:ascii="Times New Roman" w:hAnsi="Times New Roman" w:cs="Times New Roman"/>
              </w:rPr>
              <w:commentReference w:id="3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B39B0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1206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4046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A59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2D9C" w14:textId="2BD3DA50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D24CC2" w:rsidRPr="00543B6C" w14:paraId="0764B8F5" w14:textId="77777777" w:rsidTr="00230D3A">
        <w:trPr>
          <w:trHeight w:hRule="exact" w:val="1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02AA" w14:textId="77777777" w:rsidR="00D24CC2" w:rsidRPr="00543B6C" w:rsidRDefault="00D24CC2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32D6" w14:textId="77777777" w:rsidR="00D24CC2" w:rsidRPr="00543B6C" w:rsidRDefault="00D24CC2" w:rsidP="00072C15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«Странички для любознательных». </w:t>
            </w:r>
            <w:r w:rsidR="00072C15" w:rsidRPr="00543B6C">
              <w:rPr>
                <w:rFonts w:ascii="Times New Roman" w:hAnsi="Times New Roman" w:cs="Times New Roman"/>
                <w:lang w:val="ru-RU"/>
              </w:rPr>
              <w:t>Наши проекты.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17FB" w14:textId="77777777" w:rsidR="00D24CC2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1C2AA" w14:textId="77777777" w:rsidR="00D24CC2" w:rsidRPr="00543B6C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5BC5E" w14:textId="3E1E07C2" w:rsidR="00D24CC2" w:rsidRPr="00543B6C" w:rsidRDefault="006E6FA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1600" w14:textId="77777777" w:rsidR="00D24CC2" w:rsidRPr="00543B6C" w:rsidRDefault="00D24C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640C" w14:textId="5B0883EF" w:rsidR="003750F4" w:rsidRPr="00543B6C" w:rsidRDefault="003750F4" w:rsidP="003750F4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 Практическая работа; </w:t>
            </w:r>
            <w:r w:rsidR="006E6FA0" w:rsidRPr="00543B6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3B6C">
              <w:rPr>
                <w:rFonts w:ascii="Times New Roman" w:hAnsi="Times New Roman" w:cs="Times New Roman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  <w:t>использованием</w:t>
            </w:r>
            <w:r w:rsidR="006E6FA0" w:rsidRPr="00543B6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3B6C">
              <w:rPr>
                <w:rFonts w:ascii="Times New Roman" w:hAnsi="Times New Roman" w:cs="Times New Roman"/>
                <w:lang w:val="ru-RU"/>
              </w:rPr>
              <w:t xml:space="preserve">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  <w:t>листа»;</w:t>
            </w:r>
          </w:p>
          <w:p w14:paraId="28C0CC27" w14:textId="77777777" w:rsidR="00D24CC2" w:rsidRPr="00543B6C" w:rsidRDefault="00D24CC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72C15" w:rsidRPr="00543B6C" w14:paraId="29110FC4" w14:textId="77777777" w:rsidTr="00230D3A">
        <w:trPr>
          <w:trHeight w:hRule="exact" w:val="17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38BD" w14:textId="77777777" w:rsidR="00072C15" w:rsidRPr="00543B6C" w:rsidRDefault="00072C15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8B2B" w14:textId="77777777" w:rsidR="00072C15" w:rsidRPr="00543B6C" w:rsidRDefault="00072C15" w:rsidP="00867993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8C8AA" w14:textId="77777777" w:rsidR="00072C15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6E5A4" w14:textId="77777777" w:rsidR="00072C15" w:rsidRPr="00543B6C" w:rsidRDefault="00072C1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4B426" w14:textId="77777777" w:rsidR="00072C15" w:rsidRPr="00543B6C" w:rsidRDefault="00072C1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E680" w14:textId="77777777" w:rsidR="00072C15" w:rsidRPr="00543B6C" w:rsidRDefault="00072C1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6BEE" w14:textId="0B170CDF" w:rsidR="003750F4" w:rsidRPr="00543B6C" w:rsidRDefault="003750F4" w:rsidP="003750F4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Тестирование;</w:t>
            </w:r>
            <w:r w:rsidR="006E6FA0" w:rsidRPr="00543B6C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14:paraId="74E36B13" w14:textId="77777777" w:rsidR="006E6FA0" w:rsidRPr="00543B6C" w:rsidRDefault="006E6FA0" w:rsidP="006E6FA0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Самооценка с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  <w:t xml:space="preserve">использованием «Оценочного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  <w:t>листа»;</w:t>
            </w:r>
          </w:p>
          <w:p w14:paraId="014AAE65" w14:textId="77777777" w:rsidR="00072C15" w:rsidRPr="00543B6C" w:rsidRDefault="00072C1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24CC2" w:rsidRPr="00543B6C" w14:paraId="6F0695DC" w14:textId="77777777" w:rsidTr="00230D3A">
        <w:trPr>
          <w:trHeight w:hRule="exact" w:val="9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9917" w14:textId="77777777" w:rsidR="00D24CC2" w:rsidRPr="00543B6C" w:rsidRDefault="00D24CC2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BFE4" w14:textId="77777777" w:rsidR="00D24CC2" w:rsidRPr="00543B6C" w:rsidRDefault="00D24CC2" w:rsidP="0086799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3B6C">
              <w:rPr>
                <w:rFonts w:ascii="Times New Roman" w:hAnsi="Times New Roman" w:cs="Times New Roman"/>
                <w:b/>
                <w:lang w:val="ru-RU"/>
              </w:rPr>
              <w:t>Проверочная работа</w:t>
            </w:r>
            <w:r w:rsidR="00672F87" w:rsidRPr="00543B6C">
              <w:rPr>
                <w:rFonts w:ascii="Times New Roman" w:hAnsi="Times New Roman" w:cs="Times New Roman"/>
                <w:b/>
                <w:lang w:val="ru-RU"/>
              </w:rPr>
              <w:t xml:space="preserve"> 2</w:t>
            </w:r>
            <w:r w:rsidRPr="00543B6C">
              <w:rPr>
                <w:rFonts w:ascii="Times New Roman" w:hAnsi="Times New Roman" w:cs="Times New Roman"/>
                <w:b/>
                <w:lang w:val="ru-RU"/>
              </w:rPr>
              <w:t>: «Умножение и деление. Решение задач»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D5653" w14:textId="77777777" w:rsidR="00D24CC2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56AB3" w14:textId="28667125" w:rsidR="00D24CC2" w:rsidRPr="00543B6C" w:rsidRDefault="0057456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AFF83" w14:textId="77777777" w:rsidR="00D24CC2" w:rsidRPr="00543B6C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1E0D" w14:textId="77777777" w:rsidR="00D24CC2" w:rsidRPr="00543B6C" w:rsidRDefault="00D24C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7560" w14:textId="3DC786B5" w:rsidR="003750F4" w:rsidRPr="00543B6C" w:rsidRDefault="006E6FA0" w:rsidP="003750F4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50F4" w:rsidRPr="00543B6C">
              <w:rPr>
                <w:rFonts w:ascii="Times New Roman" w:hAnsi="Times New Roman" w:cs="Times New Roman"/>
                <w:lang w:val="ru-RU"/>
              </w:rPr>
              <w:t xml:space="preserve"> Письменный </w:t>
            </w:r>
            <w:r w:rsidR="003750F4" w:rsidRPr="00543B6C">
              <w:rPr>
                <w:rFonts w:ascii="Times New Roman" w:hAnsi="Times New Roman" w:cs="Times New Roman"/>
                <w:lang w:val="ru-RU"/>
              </w:rPr>
              <w:br/>
              <w:t>контроль;</w:t>
            </w:r>
          </w:p>
          <w:p w14:paraId="796EF18D" w14:textId="68A4C0EE" w:rsidR="003750F4" w:rsidRPr="00543B6C" w:rsidRDefault="006E6FA0" w:rsidP="003750F4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E32D448" w14:textId="77777777" w:rsidR="00D24CC2" w:rsidRPr="00543B6C" w:rsidRDefault="00D24CC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24CC2" w:rsidRPr="00543B6C" w14:paraId="4C4985A3" w14:textId="77777777" w:rsidTr="00230D3A">
        <w:trPr>
          <w:trHeight w:hRule="exact" w:val="18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129A" w14:textId="77777777" w:rsidR="00D24CC2" w:rsidRPr="00543B6C" w:rsidRDefault="00D24CC2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9D8B" w14:textId="77777777" w:rsidR="00D24CC2" w:rsidRPr="00543B6C" w:rsidRDefault="00D24CC2" w:rsidP="00867993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Анализ проверочной работы. Проект «Математическая сказка»</w:t>
            </w:r>
            <w:r w:rsidR="00427575" w:rsidRPr="00543B6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6EA84" w14:textId="77777777" w:rsidR="00D24CC2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77BD" w14:textId="77777777" w:rsidR="00D24CC2" w:rsidRPr="00543B6C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14077" w14:textId="03C36E49" w:rsidR="00D24CC2" w:rsidRPr="00543B6C" w:rsidRDefault="00B4203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DA0D" w14:textId="77777777" w:rsidR="00D24CC2" w:rsidRPr="00543B6C" w:rsidRDefault="00D24C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E24B" w14:textId="5D7C9B8F" w:rsidR="003750F4" w:rsidRPr="00543B6C" w:rsidRDefault="00B42030" w:rsidP="003750F4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 Практическая работа</w:t>
            </w:r>
            <w:r w:rsidR="003750F4" w:rsidRPr="00543B6C">
              <w:rPr>
                <w:rFonts w:ascii="Times New Roman" w:hAnsi="Times New Roman" w:cs="Times New Roman"/>
                <w:lang w:val="ru-RU"/>
              </w:rPr>
              <w:t>;</w:t>
            </w:r>
            <w:r w:rsidRPr="00543B6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50F4" w:rsidRPr="00543B6C">
              <w:rPr>
                <w:rFonts w:ascii="Times New Roman" w:hAnsi="Times New Roman" w:cs="Times New Roman"/>
                <w:lang w:val="ru-RU"/>
              </w:rPr>
              <w:t xml:space="preserve">Самооценка с </w:t>
            </w:r>
            <w:r w:rsidR="003750F4" w:rsidRPr="00543B6C">
              <w:rPr>
                <w:rFonts w:ascii="Times New Roman" w:hAnsi="Times New Roman" w:cs="Times New Roman"/>
                <w:lang w:val="ru-RU"/>
              </w:rPr>
              <w:br/>
              <w:t xml:space="preserve">использованием«Оценочного </w:t>
            </w:r>
            <w:r w:rsidR="003750F4" w:rsidRPr="00543B6C">
              <w:rPr>
                <w:rFonts w:ascii="Times New Roman" w:hAnsi="Times New Roman" w:cs="Times New Roman"/>
                <w:lang w:val="ru-RU"/>
              </w:rPr>
              <w:br/>
              <w:t>листа»;</w:t>
            </w:r>
          </w:p>
          <w:p w14:paraId="6D540B7C" w14:textId="77777777" w:rsidR="00D24CC2" w:rsidRPr="00543B6C" w:rsidRDefault="00D24CC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91D59" w:rsidRPr="00543B6C" w14:paraId="38E3F619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624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8A71" w14:textId="77777777" w:rsidR="00191D59" w:rsidRPr="00543B6C" w:rsidRDefault="00191D59" w:rsidP="00191D59">
            <w:pPr>
              <w:rPr>
                <w:rFonts w:ascii="Times New Roman" w:hAnsi="Times New Roman" w:cs="Times New Roman"/>
                <w:highlight w:val="green"/>
                <w:lang w:val="ru-RU"/>
              </w:rPr>
            </w:pPr>
            <w:commentRangeStart w:id="33"/>
            <w:r w:rsidRPr="00543B6C">
              <w:rPr>
                <w:rFonts w:ascii="Times New Roman" w:hAnsi="Times New Roman" w:cs="Times New Roman"/>
                <w:lang w:val="ru-RU"/>
              </w:rPr>
              <w:t xml:space="preserve">Площадь. Сравнение площадей фигур с помощью наложения. </w:t>
            </w:r>
            <w:commentRangeEnd w:id="33"/>
            <w:r w:rsidRPr="00543B6C">
              <w:rPr>
                <w:rStyle w:val="aff9"/>
                <w:rFonts w:ascii="Times New Roman" w:hAnsi="Times New Roman" w:cs="Times New Roman"/>
              </w:rPr>
              <w:commentReference w:id="3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094F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809F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3D7F" w14:textId="06601946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246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5EA8" w14:textId="2C5AA944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3ED99D2" w14:textId="77777777" w:rsidTr="00230D3A">
        <w:trPr>
          <w:trHeight w:hRule="exact" w:val="1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F739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0CE3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34"/>
            <w:r w:rsidRPr="00543B6C">
              <w:rPr>
                <w:rFonts w:ascii="Times New Roman" w:hAnsi="Times New Roman" w:cs="Times New Roman"/>
                <w:lang w:val="ru-RU"/>
              </w:rPr>
              <w:t xml:space="preserve">Единица площади - квадратный сантиметр. </w:t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Алгоритмы (правила) нахождения площади.</w:t>
            </w:r>
            <w:commentRangeEnd w:id="34"/>
            <w:r w:rsidRPr="00543B6C">
              <w:rPr>
                <w:rStyle w:val="aff9"/>
                <w:rFonts w:ascii="Times New Roman" w:hAnsi="Times New Roman" w:cs="Times New Roman"/>
              </w:rPr>
              <w:commentReference w:id="34"/>
            </w:r>
          </w:p>
          <w:p w14:paraId="3A944FB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3AF05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E36D8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AE91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E60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B633" w14:textId="2D1C6BF2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467FF3E1" w14:textId="77777777" w:rsidTr="00230D3A">
        <w:trPr>
          <w:trHeight w:hRule="exact" w:val="27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D83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A86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5"/>
            <w:r w:rsidRPr="00543B6C">
              <w:rPr>
                <w:rFonts w:ascii="Times New Roman" w:hAnsi="Times New Roman" w:cs="Times New Roman"/>
                <w:lang w:val="ru-RU"/>
              </w:rPr>
              <w:t>Вычисление площади прямоугольника с заданными сторонами, запись равенства.</w:t>
            </w:r>
            <w:commentRangeEnd w:id="35"/>
            <w:r w:rsidRPr="00543B6C">
              <w:rPr>
                <w:rStyle w:val="aff9"/>
                <w:rFonts w:ascii="Times New Roman" w:hAnsi="Times New Roman" w:cs="Times New Roman"/>
              </w:rPr>
              <w:commentReference w:id="35"/>
            </w:r>
          </w:p>
          <w:p w14:paraId="38A10EC4" w14:textId="7ED15FBC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6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Изображение на клетчатой бумаге прямоугольника с заданным значением площади</w:t>
            </w:r>
            <w:commentRangeEnd w:id="36"/>
            <w:r w:rsidRPr="00543B6C">
              <w:rPr>
                <w:rStyle w:val="aff9"/>
                <w:rFonts w:ascii="Times New Roman" w:hAnsi="Times New Roman" w:cs="Times New Roman"/>
              </w:rPr>
              <w:commentReference w:id="36"/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 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</w:p>
          <w:p w14:paraId="15C0471A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47861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AE319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72952" w14:textId="76F9A24E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16B6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41D9" w14:textId="156618E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57058C80" w14:textId="77777777" w:rsidTr="001E6D8B">
        <w:trPr>
          <w:trHeight w:hRule="exact" w:val="16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D49B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E4C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37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Алгоритмы (правила) построения геометрических фигур</w:t>
            </w:r>
            <w:commentRangeEnd w:id="37"/>
            <w:r w:rsidR="00B803FA" w:rsidRPr="00543B6C">
              <w:rPr>
                <w:rStyle w:val="aff9"/>
                <w:rFonts w:ascii="Times New Roman" w:hAnsi="Times New Roman" w:cs="Times New Roman"/>
              </w:rPr>
              <w:commentReference w:id="37"/>
            </w:r>
          </w:p>
          <w:p w14:paraId="5B0EF0DF" w14:textId="1AB91CFB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B7BBF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72BF8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C446" w14:textId="06DFD0A8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A2F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FEE0" w14:textId="08D61F5A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977A6F4" w14:textId="77777777" w:rsidTr="00230D3A">
        <w:trPr>
          <w:trHeight w:hRule="exact" w:val="9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DC0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9DA3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8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8 и на 8. Деление на 8.</w:t>
            </w:r>
            <w:commentRangeEnd w:id="38"/>
            <w:r w:rsidRPr="00543B6C">
              <w:rPr>
                <w:rStyle w:val="aff9"/>
                <w:rFonts w:ascii="Times New Roman" w:hAnsi="Times New Roman" w:cs="Times New Roman"/>
              </w:rPr>
              <w:commentReference w:id="3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02651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AE2CB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B58C4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3AE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B3AB" w14:textId="197D7379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88A6055" w14:textId="77777777" w:rsidTr="00230D3A">
        <w:trPr>
          <w:trHeight w:hRule="exact" w:val="14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8DA0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E25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39"/>
            <w:r w:rsidRPr="00543B6C">
              <w:rPr>
                <w:rFonts w:ascii="Times New Roman" w:hAnsi="Times New Roman" w:cs="Times New Roman"/>
                <w:lang w:val="ru-RU"/>
              </w:rPr>
              <w:t>Работа с текстовой задачей: планирование хода решения задач, решение арифметическим способом</w:t>
            </w:r>
            <w:commentRangeEnd w:id="39"/>
            <w:r w:rsidRPr="00543B6C">
              <w:rPr>
                <w:rStyle w:val="aff9"/>
                <w:rFonts w:ascii="Times New Roman" w:hAnsi="Times New Roman" w:cs="Times New Roman"/>
              </w:rPr>
              <w:commentReference w:id="39"/>
            </w:r>
          </w:p>
          <w:p w14:paraId="69B49AF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ABA18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210EC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FFE49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F41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BBDA" w14:textId="3235AC9F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03FCAB26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50F5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83B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40"/>
            <w:r w:rsidRPr="00543B6C">
              <w:rPr>
                <w:rFonts w:ascii="Times New Roman" w:hAnsi="Times New Roman" w:cs="Times New Roman"/>
                <w:lang w:val="ru-RU"/>
              </w:rPr>
              <w:t>Умножение числа 9 и на 9. Деление на 9.</w:t>
            </w:r>
            <w:commentRangeEnd w:id="40"/>
            <w:r w:rsidRPr="00543B6C">
              <w:rPr>
                <w:rStyle w:val="aff9"/>
                <w:rFonts w:ascii="Times New Roman" w:hAnsi="Times New Roman" w:cs="Times New Roman"/>
              </w:rPr>
              <w:commentReference w:id="4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2273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F66F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F40F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449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B23C" w14:textId="502C2542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F0F116D" w14:textId="77777777" w:rsidTr="00230D3A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9452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B426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41"/>
            <w:r w:rsidRPr="00543B6C">
              <w:rPr>
                <w:rFonts w:ascii="Times New Roman" w:hAnsi="Times New Roman" w:cs="Times New Roman"/>
                <w:lang w:val="ru-RU"/>
              </w:rPr>
              <w:t>Единица площади – квадратный дециметр.</w:t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 Решение геометрических задач</w:t>
            </w:r>
            <w:commentRangeEnd w:id="41"/>
            <w:r w:rsidRPr="00543B6C">
              <w:rPr>
                <w:rStyle w:val="aff9"/>
                <w:rFonts w:ascii="Times New Roman" w:hAnsi="Times New Roman" w:cs="Times New Roman"/>
              </w:rPr>
              <w:commentReference w:id="41"/>
            </w:r>
          </w:p>
          <w:p w14:paraId="3E28160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11C7A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E2E5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3A389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648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A439" w14:textId="489E291F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50B7DE80" w14:textId="77777777" w:rsidTr="00230D3A">
        <w:trPr>
          <w:trHeight w:hRule="exact" w:val="11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3999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627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42"/>
            <w:r w:rsidRPr="00543B6C">
              <w:rPr>
                <w:rFonts w:ascii="Times New Roman" w:hAnsi="Times New Roman" w:cs="Times New Roman"/>
                <w:lang w:val="ru-RU"/>
              </w:rPr>
              <w:t xml:space="preserve">Сводная таблица умножения. </w:t>
            </w:r>
          </w:p>
          <w:p w14:paraId="560179A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  <w:commentRangeEnd w:id="42"/>
            <w:r w:rsidRPr="00543B6C">
              <w:rPr>
                <w:rStyle w:val="aff9"/>
                <w:rFonts w:ascii="Times New Roman" w:hAnsi="Times New Roman" w:cs="Times New Roman"/>
              </w:rPr>
              <w:commentReference w:id="42"/>
            </w:r>
          </w:p>
          <w:p w14:paraId="11A4DB8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5A38D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0413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0770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193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68C2" w14:textId="769C636C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CD41AE" w:rsidRPr="00543B6C" w14:paraId="0C400DC2" w14:textId="77777777" w:rsidTr="001E6D8B">
        <w:trPr>
          <w:trHeight w:hRule="exact" w:val="21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B070" w14:textId="77777777" w:rsidR="00CD41AE" w:rsidRPr="00543B6C" w:rsidRDefault="00CD41AE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8DA7" w14:textId="77777777" w:rsidR="00CD41AE" w:rsidRPr="00543B6C" w:rsidRDefault="00CD41AE" w:rsidP="00CD41AE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43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  <w:commentRangeEnd w:id="43"/>
            <w:r w:rsidR="00B803FA" w:rsidRPr="00543B6C">
              <w:rPr>
                <w:rStyle w:val="aff9"/>
                <w:rFonts w:ascii="Times New Roman" w:hAnsi="Times New Roman" w:cs="Times New Roman"/>
              </w:rPr>
              <w:commentReference w:id="43"/>
            </w:r>
          </w:p>
          <w:p w14:paraId="76C73F1E" w14:textId="7E3A3967" w:rsidR="00CD41AE" w:rsidRPr="00543B6C" w:rsidRDefault="00EE7E9E" w:rsidP="007F08A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610D" w14:textId="77777777" w:rsidR="00CD41AE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11300" w14:textId="77777777" w:rsidR="00CD41AE" w:rsidRPr="00543B6C" w:rsidRDefault="00CD41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2DAB1" w14:textId="3DA9B738" w:rsidR="00CD41AE" w:rsidRPr="00543B6C" w:rsidRDefault="00B4203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7D29" w14:textId="77777777" w:rsidR="00CD41AE" w:rsidRPr="00543B6C" w:rsidRDefault="00CD41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837A" w14:textId="6866C247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Практическая работа; </w:t>
            </w:r>
            <w:r w:rsidR="00B42030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использованием</w:t>
            </w:r>
            <w:r w:rsidR="00B42030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653A64F6" w14:textId="77777777" w:rsidR="00CD41AE" w:rsidRPr="00543B6C" w:rsidRDefault="00CD41A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91D59" w:rsidRPr="00543B6C" w14:paraId="388CEDC1" w14:textId="77777777" w:rsidTr="00230D3A">
        <w:trPr>
          <w:trHeight w:hRule="exact" w:val="1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7D8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8AC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44"/>
            <w:r w:rsidRPr="00543B6C">
              <w:rPr>
                <w:rFonts w:ascii="Times New Roman" w:hAnsi="Times New Roman" w:cs="Times New Roman"/>
                <w:lang w:val="ru-RU"/>
              </w:rPr>
              <w:t>Задачи на неизвестное третье слагаемое.</w:t>
            </w:r>
            <w:commentRangeEnd w:id="44"/>
            <w:r w:rsidRPr="00543B6C">
              <w:rPr>
                <w:rStyle w:val="aff9"/>
                <w:rFonts w:ascii="Times New Roman" w:hAnsi="Times New Roman" w:cs="Times New Roman"/>
              </w:rPr>
              <w:commentReference w:id="4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08288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C628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C23E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B5A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B37" w14:textId="46E1E29B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EAD6854" w14:textId="77777777" w:rsidTr="00230D3A">
        <w:trPr>
          <w:trHeight w:hRule="exact" w:val="15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D79D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54FC" w14:textId="59558714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45"/>
            <w:r w:rsidRPr="00543B6C">
              <w:rPr>
                <w:rFonts w:ascii="Times New Roman" w:hAnsi="Times New Roman" w:cs="Times New Roman"/>
                <w:lang w:val="ru-RU"/>
              </w:rPr>
              <w:t>Единица площади – квадратный метр.</w:t>
            </w: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 </w:t>
            </w:r>
            <w:commentRangeEnd w:id="45"/>
            <w:r w:rsidRPr="00543B6C">
              <w:rPr>
                <w:rStyle w:val="aff9"/>
                <w:rFonts w:ascii="Times New Roman" w:hAnsi="Times New Roman" w:cs="Times New Roman"/>
              </w:rPr>
              <w:commentReference w:id="45"/>
            </w:r>
            <w:commentRangeStart w:id="46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Нахождение площади прямоугольника разными способами. </w:t>
            </w:r>
            <w:commentRangeEnd w:id="46"/>
            <w:r w:rsidRPr="00543B6C">
              <w:rPr>
                <w:rStyle w:val="aff9"/>
                <w:rFonts w:ascii="Times New Roman" w:hAnsi="Times New Roman" w:cs="Times New Roman"/>
              </w:rPr>
              <w:commentReference w:id="46"/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352B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2829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7ED9D" w14:textId="32E1D5B9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59F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CF25" w14:textId="62BF2B99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6B5BE06" w14:textId="77777777" w:rsidTr="00EE7E9E">
        <w:trPr>
          <w:trHeight w:hRule="exact" w:val="15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2699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471F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47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Переместительное свойство сложения, умножения при вычислениях.</w:t>
            </w:r>
          </w:p>
          <w:p w14:paraId="7B3D8B61" w14:textId="327730A0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 </w:t>
            </w: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47"/>
            <w:r w:rsidRPr="00543B6C">
              <w:rPr>
                <w:rStyle w:val="aff9"/>
                <w:rFonts w:ascii="Times New Roman" w:hAnsi="Times New Roman" w:cs="Times New Roman"/>
              </w:rPr>
              <w:commentReference w:id="47"/>
            </w:r>
          </w:p>
          <w:p w14:paraId="0318F33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82D52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F8B8A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91B8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ECB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316C" w14:textId="5AF87DDF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7E1262" w:rsidRPr="00543B6C" w14:paraId="60254945" w14:textId="77777777" w:rsidTr="00230D3A">
        <w:trPr>
          <w:trHeight w:hRule="exact" w:val="9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B217" w14:textId="77777777" w:rsidR="007E1262" w:rsidRPr="00543B6C" w:rsidRDefault="007E1262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E1E3" w14:textId="77777777" w:rsidR="007E1262" w:rsidRPr="00543B6C" w:rsidRDefault="007E1262" w:rsidP="007F08A6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1B0E2" w14:textId="77777777" w:rsidR="007E1262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BABC4" w14:textId="77777777" w:rsidR="007E1262" w:rsidRPr="00543B6C" w:rsidRDefault="007E126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933A0" w14:textId="77777777" w:rsidR="007E1262" w:rsidRPr="00543B6C" w:rsidRDefault="007E126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6E85" w14:textId="77777777" w:rsidR="007E1262" w:rsidRPr="00543B6C" w:rsidRDefault="007E126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55A" w14:textId="5DE703A7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Тестирование;Самооценка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 xml:space="preserve">использованием«Оценочного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19C2C5A7" w14:textId="77777777" w:rsidR="007E1262" w:rsidRPr="00543B6C" w:rsidRDefault="007E126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91D59" w:rsidRPr="00543B6C" w14:paraId="16B0CDC0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BF59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86A8" w14:textId="0284024D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48"/>
            <w:r w:rsidRPr="00543B6C">
              <w:rPr>
                <w:rFonts w:ascii="Times New Roman" w:hAnsi="Times New Roman" w:cs="Times New Roman"/>
                <w:lang w:val="ru-RU"/>
              </w:rPr>
              <w:t>Умножение на 1 и на 0.</w:t>
            </w:r>
            <w:commentRangeEnd w:id="48"/>
            <w:r w:rsidRPr="00543B6C">
              <w:rPr>
                <w:rStyle w:val="aff9"/>
                <w:rFonts w:ascii="Times New Roman" w:hAnsi="Times New Roman" w:cs="Times New Roman"/>
              </w:rPr>
              <w:commentReference w:id="4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C641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D82A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B2999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AAF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DF5C" w14:textId="782611C9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01187CD8" w14:textId="77777777" w:rsidTr="00230D3A">
        <w:trPr>
          <w:trHeight w:hRule="exact" w:val="11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05DC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8ADB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49"/>
            <w:r w:rsidRPr="00543B6C">
              <w:rPr>
                <w:rFonts w:ascii="Times New Roman" w:hAnsi="Times New Roman" w:cs="Times New Roman"/>
                <w:lang w:val="ru-RU"/>
              </w:rPr>
              <w:t>Действия с числами 0 и 1. Деление вида а : а, 0 : а.</w:t>
            </w:r>
            <w:commentRangeEnd w:id="49"/>
            <w:r w:rsidRPr="00543B6C">
              <w:rPr>
                <w:rStyle w:val="aff9"/>
                <w:rFonts w:ascii="Times New Roman" w:hAnsi="Times New Roman" w:cs="Times New Roman"/>
              </w:rPr>
              <w:commentReference w:id="49"/>
            </w:r>
          </w:p>
          <w:p w14:paraId="40D6EDC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C5BF0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FB099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B01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C89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C362" w14:textId="67853C10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60DFA712" w14:textId="77777777" w:rsidTr="00230D3A">
        <w:trPr>
          <w:trHeight w:hRule="exact" w:val="11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FB6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1AB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50"/>
            <w:r w:rsidRPr="00543B6C">
              <w:rPr>
                <w:rFonts w:ascii="Times New Roman" w:hAnsi="Times New Roman" w:cs="Times New Roman"/>
                <w:lang w:val="ru-RU"/>
              </w:rPr>
              <w:t>Задачи в 3 действия.</w:t>
            </w:r>
            <w:commentRangeEnd w:id="50"/>
            <w:r w:rsidRPr="00543B6C">
              <w:rPr>
                <w:rStyle w:val="aff9"/>
                <w:rFonts w:ascii="Times New Roman" w:hAnsi="Times New Roman" w:cs="Times New Roman"/>
              </w:rPr>
              <w:commentReference w:id="50"/>
            </w:r>
          </w:p>
          <w:p w14:paraId="1CB97729" w14:textId="4590695B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51"/>
            <w:r w:rsidRPr="00543B6C">
              <w:rPr>
                <w:rFonts w:ascii="Times New Roman" w:hAnsi="Times New Roman" w:cs="Times New Roman"/>
                <w:color w:val="00B0F0"/>
                <w:lang w:val="ru-RU"/>
              </w:rPr>
              <w:t>Решение и составление задач в 3 действия</w:t>
            </w:r>
            <w:commentRangeEnd w:id="51"/>
            <w:r w:rsidRPr="00543B6C">
              <w:rPr>
                <w:rStyle w:val="aff9"/>
                <w:rFonts w:ascii="Times New Roman" w:hAnsi="Times New Roman" w:cs="Times New Roman"/>
              </w:rPr>
              <w:commentReference w:id="5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D2E29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096F4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BC560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D4F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1AA2" w14:textId="7D5E2845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87479F" w:rsidRPr="00543B6C" w14:paraId="0655338D" w14:textId="77777777" w:rsidTr="00230D3A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ECB" w14:textId="77777777" w:rsidR="0087479F" w:rsidRPr="00543B6C" w:rsidRDefault="0087479F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91C" w14:textId="77777777" w:rsidR="0087479F" w:rsidRPr="00543B6C" w:rsidRDefault="0087479F" w:rsidP="007E126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984A" w14:textId="77777777" w:rsidR="0087479F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7FC70" w14:textId="77777777" w:rsidR="0087479F" w:rsidRPr="00543B6C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C3F50" w14:textId="77777777" w:rsidR="0087479F" w:rsidRPr="00543B6C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A5D2" w14:textId="77777777" w:rsidR="0087479F" w:rsidRPr="00543B6C" w:rsidRDefault="0087479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457E" w14:textId="65418647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Тестирование;Самооценка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 xml:space="preserve">использованием«Оценочного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43574740" w14:textId="77777777" w:rsidR="0087479F" w:rsidRPr="00543B6C" w:rsidRDefault="0087479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479F" w:rsidRPr="00543B6C" w14:paraId="27F9A1F0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5EC6" w14:textId="77777777" w:rsidR="0087479F" w:rsidRPr="00543B6C" w:rsidRDefault="0087479F" w:rsidP="00E86C8A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8E65" w14:textId="77777777" w:rsidR="0087479F" w:rsidRPr="00543B6C" w:rsidRDefault="0087479F" w:rsidP="007E126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3B6C">
              <w:rPr>
                <w:rFonts w:ascii="Times New Roman" w:hAnsi="Times New Roman" w:cs="Times New Roman"/>
                <w:b/>
                <w:lang w:val="ru-RU"/>
              </w:rPr>
              <w:t>Проверочная работа</w:t>
            </w:r>
            <w:r w:rsidR="00672F87" w:rsidRPr="00543B6C">
              <w:rPr>
                <w:rFonts w:ascii="Times New Roman" w:hAnsi="Times New Roman" w:cs="Times New Roman"/>
                <w:b/>
                <w:lang w:val="ru-RU"/>
              </w:rPr>
              <w:t xml:space="preserve"> 3</w:t>
            </w:r>
            <w:r w:rsidRPr="00543B6C">
              <w:rPr>
                <w:rFonts w:ascii="Times New Roman" w:hAnsi="Times New Roman" w:cs="Times New Roman"/>
                <w:b/>
                <w:lang w:val="ru-RU"/>
              </w:rPr>
              <w:t>: «Талица умножения и деления. Решение задач».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2A8EF" w14:textId="77777777" w:rsidR="0087479F" w:rsidRPr="00543B6C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B669" w14:textId="7D0F71AD" w:rsidR="0087479F" w:rsidRPr="00543B6C" w:rsidRDefault="0057456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DAEF7" w14:textId="77777777" w:rsidR="0087479F" w:rsidRPr="00543B6C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04E2" w14:textId="77777777" w:rsidR="0087479F" w:rsidRPr="00543B6C" w:rsidRDefault="0087479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A623" w14:textId="50742A90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Письменный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контроль;</w:t>
            </w:r>
          </w:p>
          <w:p w14:paraId="79FE330E" w14:textId="75E7825E" w:rsidR="0087479F" w:rsidRPr="00543B6C" w:rsidRDefault="0082348B" w:rsidP="0082348B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</w:tr>
      <w:tr w:rsidR="00191D59" w:rsidRPr="00543B6C" w14:paraId="5C3F27D0" w14:textId="77777777" w:rsidTr="00EE7E9E">
        <w:trPr>
          <w:trHeight w:hRule="exact" w:val="21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5C9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027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Анализ проверочной работы.  </w:t>
            </w:r>
          </w:p>
          <w:p w14:paraId="0DABEB85" w14:textId="77777777" w:rsidR="00191D59" w:rsidRPr="00543B6C" w:rsidRDefault="00191D59" w:rsidP="00191D59">
            <w:pPr>
              <w:spacing w:line="240" w:lineRule="auto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2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Сочетательное свойство сложения, умножения при вычислениях </w:t>
            </w:r>
            <w:commentRangeEnd w:id="52"/>
            <w:r w:rsidRPr="00543B6C">
              <w:rPr>
                <w:rStyle w:val="aff9"/>
                <w:rFonts w:ascii="Times New Roman" w:hAnsi="Times New Roman" w:cs="Times New Roman"/>
              </w:rPr>
              <w:commentReference w:id="52"/>
            </w:r>
          </w:p>
          <w:p w14:paraId="6F1A7B65" w14:textId="17770896" w:rsidR="00191D59" w:rsidRPr="00543B6C" w:rsidRDefault="00191D59" w:rsidP="00191D59">
            <w:pPr>
              <w:spacing w:line="240" w:lineRule="auto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</w:p>
          <w:p w14:paraId="65FCC36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248F9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65586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B99B8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0FD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BD97" w14:textId="39A7F2E5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14E66A7" w14:textId="77777777" w:rsidTr="002C4795">
        <w:trPr>
          <w:trHeight w:hRule="exact" w:val="22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4E3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BCB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53"/>
            <w:r w:rsidRPr="00543B6C">
              <w:rPr>
                <w:rFonts w:ascii="Times New Roman" w:hAnsi="Times New Roman" w:cs="Times New Roman"/>
                <w:lang w:val="ru-RU"/>
              </w:rPr>
              <w:t>Доли величины (половина, четверть) и их использование при решении задач.</w:t>
            </w:r>
            <w:commentRangeEnd w:id="53"/>
            <w:r w:rsidRPr="00543B6C">
              <w:rPr>
                <w:rStyle w:val="aff9"/>
                <w:rFonts w:ascii="Times New Roman" w:hAnsi="Times New Roman" w:cs="Times New Roman"/>
              </w:rPr>
              <w:commentReference w:id="53"/>
            </w:r>
            <w:r w:rsidRPr="00543B6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DB0BD9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7393A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B5650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B18C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2CD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038F" w14:textId="7B1E0CA3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41E5122" w14:textId="77777777" w:rsidTr="00EE7E9E">
        <w:trPr>
          <w:trHeight w:hRule="exact" w:val="21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0F79" w14:textId="095B9593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8A13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4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Текстовые задачи. Доля величины: половина, четверть в практической ситуации; сравнение долей одной величины.</w:t>
            </w:r>
          </w:p>
          <w:p w14:paraId="3990AAB5" w14:textId="1F3CBB22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54"/>
            <w:r w:rsidRPr="00543B6C">
              <w:rPr>
                <w:rStyle w:val="aff9"/>
                <w:rFonts w:ascii="Times New Roman" w:hAnsi="Times New Roman" w:cs="Times New Roman"/>
              </w:rPr>
              <w:commentReference w:id="54"/>
            </w:r>
          </w:p>
          <w:p w14:paraId="7DF1B73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FCF64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41190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279C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D26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1827" w14:textId="2B644EFD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ED7FAAD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4B55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EEBF" w14:textId="787A320D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5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Задачи на нахождение доли от целого и целого от его доли.  </w:t>
            </w: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55"/>
            <w:r w:rsidRPr="00543B6C">
              <w:rPr>
                <w:rStyle w:val="aff9"/>
                <w:rFonts w:ascii="Times New Roman" w:hAnsi="Times New Roman" w:cs="Times New Roman"/>
              </w:rPr>
              <w:commentReference w:id="5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4DA5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859D4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ACBEA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CF2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3B2C" w14:textId="42370CDD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6B57408" w14:textId="77777777" w:rsidTr="00EE7E9E">
        <w:trPr>
          <w:trHeight w:hRule="exact" w:val="19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83B4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8DD3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6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Время (единица времени — секунда); установление отношения «быстрее/медленнее на/в»</w:t>
            </w:r>
          </w:p>
          <w:p w14:paraId="5BCA8DD3" w14:textId="092664B4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56"/>
            <w:r w:rsidRPr="00543B6C">
              <w:rPr>
                <w:rStyle w:val="aff9"/>
                <w:rFonts w:ascii="Times New Roman" w:hAnsi="Times New Roman" w:cs="Times New Roman"/>
              </w:rPr>
              <w:commentReference w:id="5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FBE02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90AD9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2028C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74E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6730" w14:textId="54F542AA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26B6EA7" w14:textId="77777777" w:rsidTr="00230D3A">
        <w:trPr>
          <w:trHeight w:hRule="exact"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175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6CE6" w14:textId="022E92C2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7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Соотношение «начало, окончание, продолжительность события» в практической ситуации 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  <w:commentRangeEnd w:id="57"/>
            <w:r w:rsidRPr="00543B6C">
              <w:rPr>
                <w:rStyle w:val="aff9"/>
                <w:rFonts w:ascii="Times New Roman" w:hAnsi="Times New Roman" w:cs="Times New Roman"/>
              </w:rPr>
              <w:commentReference w:id="57"/>
            </w:r>
          </w:p>
          <w:p w14:paraId="79B39CE7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73297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C19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CA07D" w14:textId="3F573412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D04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DB3D" w14:textId="7264EECC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47AF5E22" w14:textId="77777777" w:rsidTr="00EE7E9E">
        <w:trPr>
          <w:trHeight w:hRule="exact" w:val="25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DF0D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BC3B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8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  <w:p w14:paraId="17B6FA5A" w14:textId="578376CF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58"/>
            <w:r w:rsidRPr="00543B6C">
              <w:rPr>
                <w:rStyle w:val="aff9"/>
                <w:rFonts w:ascii="Times New Roman" w:hAnsi="Times New Roman" w:cs="Times New Roman"/>
              </w:rPr>
              <w:commentReference w:id="5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1D25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DF51A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A60F" w14:textId="60F93F85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6F7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A576" w14:textId="2529F821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2A14B1B" w14:textId="77777777" w:rsidTr="00EE7E9E">
        <w:trPr>
          <w:trHeight w:hRule="exact" w:val="15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1605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8538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59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Задачи на понимание зависимостей (расчёт времени)</w:t>
            </w:r>
          </w:p>
          <w:p w14:paraId="622BB984" w14:textId="365EB371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59"/>
            <w:r w:rsidRPr="00543B6C">
              <w:rPr>
                <w:rStyle w:val="aff9"/>
                <w:rFonts w:ascii="Times New Roman" w:hAnsi="Times New Roman" w:cs="Times New Roman"/>
              </w:rPr>
              <w:commentReference w:id="5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8E6AD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6600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DC215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708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B1A8" w14:textId="5620D2BE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E5BB094" w14:textId="77777777" w:rsidTr="00230D3A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12D1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A4C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0"/>
            <w:r w:rsidRPr="00543B6C">
              <w:rPr>
                <w:rFonts w:ascii="Times New Roman" w:hAnsi="Times New Roman" w:cs="Times New Roman"/>
                <w:lang w:val="ru-RU"/>
              </w:rPr>
              <w:t xml:space="preserve">Приёмы умножения и деления для случаев вида </w:t>
            </w:r>
          </w:p>
          <w:p w14:paraId="1FC66F3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30 ∙ 2, 2 ∙ 30, 60 : 3</w:t>
            </w:r>
            <w:commentRangeEnd w:id="60"/>
            <w:r w:rsidRPr="00543B6C">
              <w:rPr>
                <w:rStyle w:val="aff9"/>
                <w:rFonts w:ascii="Times New Roman" w:hAnsi="Times New Roman" w:cs="Times New Roman"/>
              </w:rPr>
              <w:commentReference w:id="60"/>
            </w:r>
          </w:p>
          <w:p w14:paraId="1AA61296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3CA66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6F4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3D7B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A553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3CF1" w14:textId="11F3DC8C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A6B2578" w14:textId="77777777" w:rsidTr="00230D3A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257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F7E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1"/>
            <w:r w:rsidRPr="00543B6C">
              <w:rPr>
                <w:rFonts w:ascii="Times New Roman" w:hAnsi="Times New Roman" w:cs="Times New Roman"/>
                <w:lang w:val="ru-RU"/>
              </w:rPr>
              <w:t>Приём деления для случаев вида 60 : 20</w:t>
            </w:r>
            <w:commentRangeEnd w:id="61"/>
            <w:r w:rsidRPr="00543B6C">
              <w:rPr>
                <w:rStyle w:val="aff9"/>
                <w:rFonts w:ascii="Times New Roman" w:hAnsi="Times New Roman" w:cs="Times New Roman"/>
              </w:rPr>
              <w:commentReference w:id="61"/>
            </w:r>
          </w:p>
          <w:p w14:paraId="7E3A698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4F9D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DFF57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9AD7C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31B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C76A" w14:textId="5360A8B8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6207A373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F1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2EA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2"/>
            <w:r w:rsidRPr="00543B6C">
              <w:rPr>
                <w:rFonts w:ascii="Times New Roman" w:hAnsi="Times New Roman" w:cs="Times New Roman"/>
                <w:lang w:val="ru-RU"/>
              </w:rPr>
              <w:t>Умножение суммы на число.</w:t>
            </w:r>
            <w:r w:rsidRPr="00543B6C">
              <w:rPr>
                <w:rFonts w:ascii="Times New Roman" w:hAnsi="Times New Roman" w:cs="Times New Roman"/>
                <w:highlight w:val="green"/>
                <w:lang w:val="ru-RU"/>
              </w:rPr>
              <w:t xml:space="preserve"> </w:t>
            </w:r>
            <w:r w:rsidRPr="00543B6C">
              <w:rPr>
                <w:rFonts w:ascii="Times New Roman" w:hAnsi="Times New Roman" w:cs="Times New Roman"/>
                <w:lang w:val="ru-RU"/>
              </w:rPr>
              <w:t>Решение задач</w:t>
            </w:r>
            <w:commentRangeEnd w:id="62"/>
            <w:r w:rsidRPr="00543B6C">
              <w:rPr>
                <w:rStyle w:val="aff9"/>
                <w:rFonts w:ascii="Times New Roman" w:hAnsi="Times New Roman" w:cs="Times New Roman"/>
              </w:rPr>
              <w:commentReference w:id="6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943BD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89FE6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B064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D0A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5DBB" w14:textId="3E358E15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469E7CF" w14:textId="77777777" w:rsidTr="00230D3A">
        <w:trPr>
          <w:trHeight w:hRule="exact" w:val="10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6EC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E01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3"/>
            <w:r w:rsidRPr="00543B6C">
              <w:rPr>
                <w:rFonts w:ascii="Times New Roman" w:hAnsi="Times New Roman" w:cs="Times New Roman"/>
                <w:lang w:val="ru-RU"/>
              </w:rPr>
              <w:t>Приёмы умножения для случаев вида 23 ∙ 4, 4 ∙ 23. Решение задач.</w:t>
            </w:r>
            <w:commentRangeEnd w:id="63"/>
            <w:r w:rsidRPr="00543B6C">
              <w:rPr>
                <w:rStyle w:val="aff9"/>
                <w:rFonts w:ascii="Times New Roman" w:hAnsi="Times New Roman" w:cs="Times New Roman"/>
              </w:rPr>
              <w:commentReference w:id="63"/>
            </w:r>
          </w:p>
          <w:p w14:paraId="3535F912" w14:textId="77777777" w:rsidR="00191D59" w:rsidRPr="00543B6C" w:rsidRDefault="00191D59" w:rsidP="00191D59">
            <w:pPr>
              <w:rPr>
                <w:rFonts w:ascii="Times New Roman" w:hAnsi="Times New Roman" w:cs="Times New Roman"/>
                <w:highlight w:val="gree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10725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C0DF4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018B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09FB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A731" w14:textId="5DB140C1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55DEA771" w14:textId="77777777" w:rsidTr="00230D3A">
        <w:trPr>
          <w:trHeight w:hRule="exact" w:val="17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9DFB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7F5A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для любознательных»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5903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4C69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299E5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AB4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8866" w14:textId="740E1011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B10576A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739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440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4"/>
            <w:r w:rsidRPr="00543B6C">
              <w:rPr>
                <w:rFonts w:ascii="Times New Roman" w:hAnsi="Times New Roman" w:cs="Times New Roman"/>
                <w:lang w:val="ru-RU"/>
              </w:rPr>
              <w:t>Деление суммы на число.</w:t>
            </w:r>
            <w:commentRangeEnd w:id="64"/>
            <w:r w:rsidRPr="00543B6C">
              <w:rPr>
                <w:rStyle w:val="aff9"/>
                <w:rFonts w:ascii="Times New Roman" w:hAnsi="Times New Roman" w:cs="Times New Roman"/>
              </w:rPr>
              <w:commentReference w:id="6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B3753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65E3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A4A5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A37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98E4" w14:textId="5A8B41DA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478569F2" w14:textId="77777777" w:rsidTr="00230D3A">
        <w:trPr>
          <w:trHeight w:hRule="exact" w:val="13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6FA0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192D" w14:textId="6341D4A0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5"/>
            <w:r w:rsidRPr="00543B6C">
              <w:rPr>
                <w:rFonts w:ascii="Times New Roman" w:hAnsi="Times New Roman" w:cs="Times New Roman"/>
                <w:lang w:val="ru-RU"/>
              </w:rPr>
              <w:t>Взаимосвязь умножения и деления.</w:t>
            </w:r>
            <w:commentRangeEnd w:id="65"/>
            <w:r w:rsidRPr="00543B6C">
              <w:rPr>
                <w:rStyle w:val="aff9"/>
                <w:rFonts w:ascii="Times New Roman" w:hAnsi="Times New Roman" w:cs="Times New Roman"/>
              </w:rPr>
              <w:commentReference w:id="6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3BB3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163E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511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B37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54E4" w14:textId="2B6A34C5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4B4D470F" w14:textId="77777777" w:rsidTr="00230D3A">
        <w:trPr>
          <w:trHeight w:hRule="exact" w:val="11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4ED1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2F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6"/>
            <w:r w:rsidRPr="00543B6C">
              <w:rPr>
                <w:rFonts w:ascii="Times New Roman" w:hAnsi="Times New Roman" w:cs="Times New Roman"/>
                <w:lang w:val="ru-RU"/>
              </w:rPr>
              <w:t>Проверка деления умножением.</w:t>
            </w:r>
            <w:commentRangeEnd w:id="66"/>
            <w:r w:rsidRPr="00543B6C">
              <w:rPr>
                <w:rStyle w:val="aff9"/>
                <w:rFonts w:ascii="Times New Roman" w:hAnsi="Times New Roman" w:cs="Times New Roman"/>
              </w:rPr>
              <w:commentReference w:id="6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70BCE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CC205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BE7B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717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9FDA" w14:textId="2477249D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63D5FEB6" w14:textId="77777777" w:rsidTr="00230D3A">
        <w:trPr>
          <w:trHeight w:hRule="exact" w:val="12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49F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605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7"/>
            <w:r w:rsidRPr="00543B6C">
              <w:rPr>
                <w:rFonts w:ascii="Times New Roman" w:hAnsi="Times New Roman" w:cs="Times New Roman"/>
                <w:lang w:val="ru-RU"/>
              </w:rPr>
              <w:t>Прием деления для случаев вида 87 : 29, 66 : 22</w:t>
            </w:r>
            <w:commentRangeEnd w:id="67"/>
            <w:r w:rsidRPr="00543B6C">
              <w:rPr>
                <w:rStyle w:val="aff9"/>
                <w:rFonts w:ascii="Times New Roman" w:hAnsi="Times New Roman" w:cs="Times New Roman"/>
              </w:rPr>
              <w:commentReference w:id="6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1992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CD40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ADB8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9F1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1526" w14:textId="09C4539C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5EBA79D0" w14:textId="77777777" w:rsidTr="00230D3A">
        <w:trPr>
          <w:trHeight w:hRule="exact"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76E4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DC73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68"/>
            <w:r w:rsidRPr="00543B6C">
              <w:rPr>
                <w:rFonts w:ascii="Times New Roman" w:hAnsi="Times New Roman" w:cs="Times New Roman"/>
                <w:lang w:val="ru-RU"/>
              </w:rPr>
              <w:t>Проверка умножения делением.</w:t>
            </w:r>
            <w:commentRangeEnd w:id="68"/>
            <w:r w:rsidRPr="00543B6C">
              <w:rPr>
                <w:rStyle w:val="aff9"/>
                <w:rFonts w:ascii="Times New Roman" w:hAnsi="Times New Roman" w:cs="Times New Roman"/>
              </w:rPr>
              <w:commentReference w:id="68"/>
            </w:r>
          </w:p>
          <w:p w14:paraId="3E7FF68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16F36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4401C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C55A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B01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CE21" w14:textId="0F458E70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A2E62EB" w14:textId="77777777" w:rsidTr="00C830FE">
        <w:trPr>
          <w:trHeight w:hRule="exact" w:val="14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18C0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D50C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69"/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>Задачи на нахождение четвертого пропорционального.</w:t>
            </w:r>
          </w:p>
          <w:p w14:paraId="5A223EB6" w14:textId="7CBC2E5F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r w:rsidRPr="00543B6C">
              <w:rPr>
                <w:rStyle w:val="aff9"/>
                <w:rFonts w:ascii="Times New Roman" w:hAnsi="Times New Roman" w:cs="Times New Roman"/>
              </w:rPr>
              <w:commentReference w:id="70"/>
            </w:r>
            <w:commentRangeEnd w:id="69"/>
            <w:r w:rsidRPr="00543B6C">
              <w:rPr>
                <w:rStyle w:val="aff9"/>
                <w:rFonts w:ascii="Times New Roman" w:hAnsi="Times New Roman" w:cs="Times New Roman"/>
              </w:rPr>
              <w:commentReference w:id="6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CB876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9BC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3E64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235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4BF" w14:textId="1FB1DAC6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EA802CC" w14:textId="77777777" w:rsidTr="00C830FE">
        <w:trPr>
          <w:trHeight w:hRule="exact" w:val="17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8AD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029" w14:textId="1B32B70B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1"/>
            <w:r w:rsidRPr="00543B6C">
              <w:rPr>
                <w:rFonts w:ascii="Times New Roman" w:hAnsi="Times New Roman" w:cs="Times New Roman"/>
                <w:lang w:val="ru-RU"/>
              </w:rPr>
              <w:t>Решение уравнений с неизвестным множителем. Решение уравнений с неизвестным делимым и неизвестным делителем.</w:t>
            </w:r>
            <w:commentRangeEnd w:id="71"/>
            <w:r w:rsidRPr="00543B6C">
              <w:rPr>
                <w:rStyle w:val="aff9"/>
                <w:rFonts w:ascii="Times New Roman" w:hAnsi="Times New Roman" w:cs="Times New Roman"/>
              </w:rPr>
              <w:commentReference w:id="7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62781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6778E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56E8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33F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B100" w14:textId="0522B394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4D8950A" w14:textId="77777777" w:rsidTr="00230D3A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5FD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D159" w14:textId="35B813FD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2"/>
            <w:r w:rsidRPr="00543B6C">
              <w:rPr>
                <w:rFonts w:ascii="Times New Roman" w:hAnsi="Times New Roman" w:cs="Times New Roman"/>
                <w:lang w:val="ru-RU"/>
              </w:rPr>
              <w:t>Закрепление по теме «Решение уравнений»</w:t>
            </w:r>
            <w:commentRangeEnd w:id="72"/>
            <w:r w:rsidRPr="00543B6C">
              <w:rPr>
                <w:rStyle w:val="aff9"/>
                <w:rFonts w:ascii="Times New Roman" w:hAnsi="Times New Roman" w:cs="Times New Roman"/>
              </w:rPr>
              <w:commentReference w:id="7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32424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E46A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8684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5050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10F0" w14:textId="1F4FD97C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54EB9514" w14:textId="77777777" w:rsidTr="00230D3A">
        <w:trPr>
          <w:trHeight w:hRule="exact" w:val="1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6FE7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F7DE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для любознательных»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B85F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5DB3F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8C558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96C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E32A" w14:textId="1C8011E9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Тестирование;Самооценка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использованием</w:t>
            </w:r>
            <w:r w:rsidR="00C34807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48BB4FA7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D1182" w:rsidRPr="00543B6C" w14:paraId="37DE3928" w14:textId="77777777" w:rsidTr="00230D3A">
        <w:trPr>
          <w:trHeight w:hRule="exact" w:val="8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112E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07A7" w14:textId="77777777" w:rsidR="006D1182" w:rsidRPr="00543B6C" w:rsidRDefault="006D1182" w:rsidP="006D118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3B6C">
              <w:rPr>
                <w:rFonts w:ascii="Times New Roman" w:hAnsi="Times New Roman" w:cs="Times New Roman"/>
                <w:b/>
                <w:lang w:val="ru-RU"/>
              </w:rPr>
              <w:t>Проверочная работа 4: «Решение уравнений»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D418B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87453" w14:textId="548906DD" w:rsidR="006D1182" w:rsidRPr="00543B6C" w:rsidRDefault="00574567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34D53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3355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A17E" w14:textId="783BEBF0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Письменный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контроль;</w:t>
            </w:r>
          </w:p>
          <w:p w14:paraId="5F4259A1" w14:textId="0A6F17A1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28E016FA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91D59" w:rsidRPr="00543B6C" w14:paraId="41F7D8C1" w14:textId="77777777" w:rsidTr="00A066D2">
        <w:trPr>
          <w:trHeight w:hRule="exact" w:val="12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802E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35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 xml:space="preserve">Анализ проверочной работы. </w:t>
            </w:r>
          </w:p>
          <w:p w14:paraId="2F995DF2" w14:textId="654D9CC5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3"/>
            <w:r w:rsidRPr="00543B6C">
              <w:rPr>
                <w:rFonts w:ascii="Times New Roman" w:hAnsi="Times New Roman" w:cs="Times New Roman"/>
                <w:lang w:val="ru-RU"/>
              </w:rPr>
              <w:t>Деление с остатком.</w:t>
            </w:r>
            <w:commentRangeEnd w:id="73"/>
            <w:r w:rsidRPr="00543B6C">
              <w:rPr>
                <w:rStyle w:val="aff9"/>
                <w:rFonts w:ascii="Times New Roman" w:hAnsi="Times New Roman" w:cs="Times New Roman"/>
              </w:rPr>
              <w:commentReference w:id="73"/>
            </w:r>
          </w:p>
          <w:p w14:paraId="29B5E2B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712C5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7E15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B9A6B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EB5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34BC" w14:textId="4D6B889D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AC99B8B" w14:textId="77777777" w:rsidTr="00230D3A">
        <w:trPr>
          <w:trHeight w:hRule="exact" w:val="11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064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42B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4"/>
            <w:r w:rsidRPr="00543B6C">
              <w:rPr>
                <w:rFonts w:ascii="Times New Roman" w:hAnsi="Times New Roman" w:cs="Times New Roman"/>
                <w:lang w:val="ru-RU"/>
              </w:rPr>
              <w:t>Приемы нахождения частного и остатка.</w:t>
            </w:r>
            <w:commentRangeEnd w:id="74"/>
            <w:r w:rsidRPr="00543B6C">
              <w:rPr>
                <w:rStyle w:val="aff9"/>
                <w:rFonts w:ascii="Times New Roman" w:hAnsi="Times New Roman" w:cs="Times New Roman"/>
              </w:rPr>
              <w:commentReference w:id="7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0773D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B5CAA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C92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11B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E302" w14:textId="03BCFC91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E09ADD2" w14:textId="77777777" w:rsidTr="00230D3A">
        <w:trPr>
          <w:trHeight w:hRule="exact" w:val="12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F8D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25A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5"/>
            <w:r w:rsidRPr="00543B6C">
              <w:rPr>
                <w:rFonts w:ascii="Times New Roman" w:hAnsi="Times New Roman" w:cs="Times New Roman"/>
                <w:lang w:val="ru-RU"/>
              </w:rPr>
              <w:t>Задачи на понимание смысла арифметического действия деление с остатком.</w:t>
            </w:r>
            <w:commentRangeEnd w:id="75"/>
            <w:r w:rsidRPr="00543B6C">
              <w:rPr>
                <w:rStyle w:val="aff9"/>
                <w:rFonts w:ascii="Times New Roman" w:hAnsi="Times New Roman" w:cs="Times New Roman"/>
              </w:rPr>
              <w:commentReference w:id="75"/>
            </w:r>
          </w:p>
          <w:p w14:paraId="00AD21F6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C921E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41C5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-25" w:firstLine="2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E02BD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D87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65B" w14:textId="0431F882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B12086E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2630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6E77" w14:textId="74888F04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color w:val="0070C0"/>
                <w:lang w:val="ru-RU"/>
              </w:rPr>
              <w:t xml:space="preserve">Деление меньшего числа на большее. </w:t>
            </w: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r w:rsidRPr="00543B6C">
              <w:rPr>
                <w:rStyle w:val="aff9"/>
                <w:rFonts w:ascii="Times New Roman" w:hAnsi="Times New Roman" w:cs="Times New Roman"/>
              </w:rPr>
              <w:commentReference w:id="76"/>
            </w:r>
          </w:p>
          <w:p w14:paraId="7AEBAB3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37A00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C2DF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B2527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489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D48E" w14:textId="0C173EB0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63F1BE85" w14:textId="77777777" w:rsidTr="00230D3A">
        <w:trPr>
          <w:trHeight w:hRule="exact" w:val="11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2A52" w14:textId="5EFFA238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54C5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7"/>
            <w:r w:rsidRPr="00543B6C">
              <w:rPr>
                <w:rFonts w:ascii="Times New Roman" w:hAnsi="Times New Roman" w:cs="Times New Roman"/>
                <w:lang w:val="ru-RU"/>
              </w:rPr>
              <w:t>Проверка деления с остатком.</w:t>
            </w:r>
            <w:commentRangeEnd w:id="77"/>
            <w:r w:rsidRPr="00543B6C">
              <w:rPr>
                <w:rStyle w:val="aff9"/>
                <w:rFonts w:ascii="Times New Roman" w:hAnsi="Times New Roman" w:cs="Times New Roman"/>
              </w:rPr>
              <w:commentReference w:id="7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EE043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E23E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3821F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DB1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F17A" w14:textId="302BB1E7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37989C4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CF0E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24A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4E8F9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A44D1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ECDC8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52EB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C01" w14:textId="4A2133E7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47F190F" w14:textId="77777777" w:rsidTr="00230D3A">
        <w:trPr>
          <w:trHeight w:hRule="exact" w:val="11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F12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3E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commentRangeStart w:id="78"/>
            <w:r w:rsidRPr="00543B6C">
              <w:rPr>
                <w:rFonts w:ascii="Times New Roman" w:hAnsi="Times New Roman" w:cs="Times New Roman"/>
                <w:lang w:val="ru-RU"/>
              </w:rPr>
              <w:t>Задачи-расчёты. Оценка реалистичности ответа, проверка вычислений</w:t>
            </w:r>
            <w:commentRangeEnd w:id="78"/>
            <w:r w:rsidRPr="00543B6C">
              <w:rPr>
                <w:rStyle w:val="aff9"/>
                <w:rFonts w:ascii="Times New Roman" w:hAnsi="Times New Roman" w:cs="Times New Roman"/>
              </w:rPr>
              <w:commentReference w:id="78"/>
            </w:r>
          </w:p>
          <w:p w14:paraId="4465FD5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3E704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24F14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0AF2C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FD0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F1C6" w14:textId="76D10772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3FEDB1CC" w14:textId="77777777" w:rsidTr="00230D3A">
        <w:trPr>
          <w:trHeight w:hRule="exact" w:val="18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5660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7984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19239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3634F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595EF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A931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6BE9" w14:textId="62BFEB75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Тестирование;Самооценка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 xml:space="preserve">использованием«Оценочного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4098C5EB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D1182" w:rsidRPr="00543B6C" w14:paraId="5D9C0E55" w14:textId="77777777" w:rsidTr="00230D3A">
        <w:trPr>
          <w:trHeight w:hRule="exact" w:val="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A864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088" w14:textId="77777777" w:rsidR="006D1182" w:rsidRPr="00543B6C" w:rsidRDefault="006D1182" w:rsidP="006D118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3B6C">
              <w:rPr>
                <w:rFonts w:ascii="Times New Roman" w:hAnsi="Times New Roman" w:cs="Times New Roman"/>
                <w:b/>
                <w:lang w:val="ru-RU"/>
              </w:rPr>
              <w:t>Проверочная работа 5: «Деление с остатком».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EC0D5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87389" w14:textId="27D9206E" w:rsidR="006D1182" w:rsidRPr="00543B6C" w:rsidRDefault="00574567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2589" w14:textId="77777777" w:rsidR="006D1182" w:rsidRPr="00543B6C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DFA5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6B6" w14:textId="07CF073A" w:rsidR="003750F4" w:rsidRPr="00543B6C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Письменный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контроль;</w:t>
            </w:r>
          </w:p>
          <w:p w14:paraId="2B39A5D8" w14:textId="77777777" w:rsidR="006D1182" w:rsidRPr="00543B6C" w:rsidRDefault="006D1182" w:rsidP="00C34807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91D59" w:rsidRPr="00543B6C" w14:paraId="3AEF3FE4" w14:textId="77777777" w:rsidTr="003E7D2C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EBBEE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17493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Анализ проверочной работы.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  <w:p w14:paraId="69DC6643" w14:textId="72B1D92E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commentRangeStart w:id="79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Числа в пределах 1000: чтение, запись</w:t>
            </w:r>
            <w:commentRangeEnd w:id="79"/>
            <w:r w:rsidRPr="00543B6C">
              <w:rPr>
                <w:rStyle w:val="aff9"/>
                <w:rFonts w:ascii="Times New Roman" w:hAnsi="Times New Roman" w:cs="Times New Roman"/>
              </w:rPr>
              <w:commentReference w:id="7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BF926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F45B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820D4" w14:textId="46F6417A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0095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C591" w14:textId="7B140585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7C86247" w14:textId="77777777" w:rsidTr="003E7D2C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2DD2E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EEE6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commentRangeStart w:id="80"/>
            <w:r w:rsidRPr="00543B6C">
              <w:rPr>
                <w:rFonts w:ascii="Times New Roman" w:hAnsi="Times New Roman" w:cs="Times New Roman"/>
                <w:lang w:val="ru-RU"/>
              </w:rPr>
              <w:t>Увеличение числа в 10 раз, в 100 раз.</w:t>
            </w:r>
            <w:commentRangeEnd w:id="80"/>
            <w:r w:rsidRPr="00543B6C">
              <w:rPr>
                <w:rStyle w:val="aff9"/>
                <w:rFonts w:ascii="Times New Roman" w:hAnsi="Times New Roman" w:cs="Times New Roman"/>
              </w:rPr>
              <w:commentReference w:id="8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8C871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7D8D" w14:textId="10252473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376A5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B6B69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48253" w14:textId="4A24CA02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CEC800E" w14:textId="77777777" w:rsidTr="003E7D2C">
        <w:trPr>
          <w:trHeight w:hRule="exact" w:val="14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EF323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29282" w14:textId="77777777" w:rsidR="00191D59" w:rsidRPr="00543B6C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commentRangeStart w:id="81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Числа в пределах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1000: представление в виде суммы разрядных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слагаемых</w:t>
            </w:r>
            <w:commentRangeEnd w:id="81"/>
            <w:r w:rsidRPr="00543B6C">
              <w:rPr>
                <w:rStyle w:val="aff9"/>
                <w:rFonts w:ascii="Times New Roman" w:hAnsi="Times New Roman" w:cs="Times New Roman"/>
              </w:rPr>
              <w:commentReference w:id="8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B4464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8EE3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26" w14:textId="1734CB8C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ED6C0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4337" w14:textId="006690F6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7DB1231" w14:textId="77777777" w:rsidTr="003E7D2C">
        <w:trPr>
          <w:trHeight w:hRule="exact" w:val="1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624B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C9C7C" w14:textId="77777777" w:rsidR="00191D59" w:rsidRPr="00543B6C" w:rsidRDefault="00191D59" w:rsidP="00191D59">
            <w:pPr>
              <w:autoSpaceDE w:val="0"/>
              <w:autoSpaceDN w:val="0"/>
              <w:spacing w:before="100" w:after="0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2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Числа в пределах 1000: сравнение</w:t>
            </w:r>
            <w:commentRangeEnd w:id="82"/>
            <w:r w:rsidRPr="00543B6C">
              <w:rPr>
                <w:rStyle w:val="aff9"/>
                <w:rFonts w:ascii="Times New Roman" w:hAnsi="Times New Roman" w:cs="Times New Roman"/>
              </w:rPr>
              <w:commentReference w:id="8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BEE3C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F1537" w14:textId="7BF3F9A9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DB945" w14:textId="1D095317" w:rsidR="00191D59" w:rsidRPr="00543B6C" w:rsidRDefault="00191D59" w:rsidP="00191D5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96CA5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9FB50" w14:textId="79D3E5DC" w:rsidR="00191D59" w:rsidRPr="00543B6C" w:rsidRDefault="00191D59" w:rsidP="00191D59">
            <w:pPr>
              <w:autoSpaceDE w:val="0"/>
              <w:autoSpaceDN w:val="0"/>
              <w:spacing w:before="100" w:after="0"/>
              <w:ind w:left="72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EA75811" w14:textId="77777777" w:rsidTr="003E7D2C">
        <w:trPr>
          <w:trHeight w:hRule="exact" w:val="21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5AB74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F702E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3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Числа в пределах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1000: представление в виде суммы разрядных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слагаемых. Определение общего числа единиц </w:t>
            </w:r>
            <w:r w:rsidRPr="00543B6C">
              <w:rPr>
                <w:rFonts w:ascii="Times New Roman" w:hAnsi="Times New Roman" w:cs="Times New Roman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(десятков, сотен) в числе</w:t>
            </w:r>
            <w:commentRangeEnd w:id="83"/>
            <w:r w:rsidRPr="00543B6C">
              <w:rPr>
                <w:rStyle w:val="aff9"/>
                <w:rFonts w:ascii="Times New Roman" w:hAnsi="Times New Roman" w:cs="Times New Roman"/>
              </w:rPr>
              <w:commentReference w:id="8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F9C42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A5A14" w14:textId="33168760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</w:p>
          <w:p w14:paraId="02543E5A" w14:textId="59BDB6D6" w:rsidR="00191D59" w:rsidRPr="00543B6C" w:rsidRDefault="00191D59" w:rsidP="00191D5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A3C1" w14:textId="09C557C6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D11EF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CDD6D" w14:textId="5126277A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196DFC0" w14:textId="77777777" w:rsidTr="0007015E">
        <w:trPr>
          <w:trHeight w:hRule="exact" w:val="1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A6A3B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A1C0C" w14:textId="4AF69AF6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84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Равенства и неравенства: чтение, составление; установление истинности (верное/неверное)   </w:t>
            </w:r>
            <w:commentRangeEnd w:id="84"/>
            <w:r w:rsidRPr="00543B6C">
              <w:rPr>
                <w:rStyle w:val="aff9"/>
                <w:rFonts w:ascii="Times New Roman" w:hAnsi="Times New Roman" w:cs="Times New Roman"/>
              </w:rPr>
              <w:commentReference w:id="84"/>
            </w:r>
          </w:p>
          <w:p w14:paraId="71A39A71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5912BE31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742BB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7CD1B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48874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CFE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B1A24" w14:textId="3FC5539A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7909EA" w:rsidRPr="00543B6C" w14:paraId="38342582" w14:textId="77777777" w:rsidTr="007909EA">
        <w:trPr>
          <w:trHeight w:hRule="exact" w:val="2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FCE6B" w14:textId="77777777" w:rsidR="007909EA" w:rsidRPr="00543B6C" w:rsidRDefault="007909EA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76568" w14:textId="77777777" w:rsidR="007909EA" w:rsidRPr="00543B6C" w:rsidRDefault="007909EA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85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Математическая информация. Логические рассуждения со связками «если …, то …», «поэтому», «значит»</w:t>
            </w:r>
          </w:p>
          <w:p w14:paraId="1687767C" w14:textId="77777777" w:rsidR="007909EA" w:rsidRPr="00543B6C" w:rsidRDefault="007909EA" w:rsidP="007909EA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85"/>
            <w:r w:rsidRPr="00543B6C">
              <w:rPr>
                <w:rStyle w:val="aff9"/>
                <w:rFonts w:ascii="Times New Roman" w:hAnsi="Times New Roman" w:cs="Times New Roman"/>
              </w:rPr>
              <w:commentReference w:id="85"/>
            </w:r>
          </w:p>
          <w:p w14:paraId="42EEB2A4" w14:textId="6AC2159D" w:rsidR="007909EA" w:rsidRPr="00543B6C" w:rsidRDefault="007909EA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1A43" w14:textId="77777777" w:rsidR="007909EA" w:rsidRPr="00543B6C" w:rsidRDefault="007909EA" w:rsidP="006D11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470A2" w14:textId="77777777" w:rsidR="007909EA" w:rsidRPr="00543B6C" w:rsidRDefault="007909EA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1A6BB" w14:textId="77777777" w:rsidR="007909EA" w:rsidRPr="00543B6C" w:rsidRDefault="007909E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63065" w14:textId="77777777" w:rsidR="007909EA" w:rsidRPr="00543B6C" w:rsidRDefault="007909EA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B7212" w14:textId="5E1C260D" w:rsidR="007909EA" w:rsidRPr="00543B6C" w:rsidRDefault="00191D5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49C17AE" w14:textId="77777777" w:rsidTr="003E7D2C">
        <w:trPr>
          <w:trHeight w:hRule="exact" w:val="11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8836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7A0D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716EB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7192C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DAB16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95FBA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A62C6" w14:textId="58561725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3E550527" w14:textId="77777777" w:rsidTr="003E7D2C">
        <w:trPr>
          <w:trHeight w:hRule="exact" w:val="18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52835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435B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86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Единица массы — грамм; соотношение между килограммом и граммом; отношение «тяжелее/легче на/в»</w:t>
            </w:r>
            <w:commentRangeEnd w:id="86"/>
            <w:r w:rsidRPr="00543B6C">
              <w:rPr>
                <w:rStyle w:val="aff9"/>
                <w:rFonts w:ascii="Times New Roman" w:hAnsi="Times New Roman" w:cs="Times New Roman"/>
              </w:rPr>
              <w:commentReference w:id="8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8EC8D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7A5A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D07D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A21C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F9FDE" w14:textId="79C2D1CF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6B9EBECD" w14:textId="77777777" w:rsidTr="003E7D2C">
        <w:trPr>
          <w:trHeight w:hRule="exact" w:val="11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38C99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5A4D9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87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Однородные величины: сложение и вычитание</w:t>
            </w:r>
            <w:commentRangeEnd w:id="87"/>
            <w:r w:rsidR="00F32819" w:rsidRPr="00543B6C">
              <w:rPr>
                <w:rStyle w:val="aff9"/>
                <w:rFonts w:ascii="Times New Roman" w:hAnsi="Times New Roman" w:cs="Times New Roman"/>
              </w:rPr>
              <w:commentReference w:id="87"/>
            </w:r>
          </w:p>
          <w:p w14:paraId="46A623C0" w14:textId="77777777" w:rsidR="00F32819" w:rsidRPr="00543B6C" w:rsidRDefault="00F32819" w:rsidP="00F3281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2431D573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7498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C091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F29E2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68735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649F0" w14:textId="61C777D2" w:rsidR="00554EF5" w:rsidRPr="00543B6C" w:rsidRDefault="00191D59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</w:t>
            </w:r>
          </w:p>
          <w:p w14:paraId="6AEA522E" w14:textId="7D38DF63" w:rsidR="00554EF5" w:rsidRPr="00543B6C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</w:t>
            </w:r>
          </w:p>
          <w:p w14:paraId="5EEE00BA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06191937" w14:textId="77777777" w:rsidTr="003E7D2C">
        <w:trPr>
          <w:trHeight w:hRule="exact" w:val="14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AB981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6D97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830FE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C52C5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028E2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D2D5C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8614" w14:textId="53F0F034" w:rsidR="00554EF5" w:rsidRPr="00543B6C" w:rsidRDefault="00554EF5" w:rsidP="003E7D2C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Тестирование;</w:t>
            </w:r>
            <w:r w:rsidR="003E7D2C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 xml:space="preserve">использованием«Оценочного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5BE1F24B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0C2E0E50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91106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D5F2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Проверочная работа 6: «Нумерация в пределах 1000»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25253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CF07A" w14:textId="4FBDF520" w:rsidR="006D1182" w:rsidRPr="00543B6C" w:rsidRDefault="00574567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2463F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DB520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D81DC" w14:textId="5BA4B85F" w:rsidR="00554EF5" w:rsidRPr="00543B6C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Письменный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контроль;</w:t>
            </w:r>
          </w:p>
          <w:p w14:paraId="132BB189" w14:textId="420FC2C9" w:rsidR="00554EF5" w:rsidRPr="00543B6C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0E469BBB" w14:textId="5A5EDB60" w:rsidR="00554EF5" w:rsidRPr="00543B6C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</w:t>
            </w:r>
          </w:p>
          <w:p w14:paraId="0C0A8F74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191D59" w:rsidRPr="00543B6C" w14:paraId="606D1897" w14:textId="77777777" w:rsidTr="003E7D2C">
        <w:trPr>
          <w:trHeight w:hRule="exact" w:val="15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B702A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AEA01" w14:textId="43A537FC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88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Приемы письменных вычислений</w:t>
            </w:r>
            <w:commentRangeEnd w:id="88"/>
            <w:r w:rsidRPr="00543B6C">
              <w:rPr>
                <w:rStyle w:val="aff9"/>
                <w:rFonts w:ascii="Times New Roman" w:hAnsi="Times New Roman" w:cs="Times New Roman"/>
              </w:rPr>
              <w:commentReference w:id="88"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FEDD3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379B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22971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CAF76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432C9" w14:textId="7FECA594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5F40D9F" w14:textId="77777777" w:rsidTr="00A10BC7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A48C1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61A77" w14:textId="34619EAE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89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Алгоритм письменного сложения трехзначных чисел.</w:t>
            </w:r>
            <w:commentRangeEnd w:id="89"/>
            <w:r w:rsidRPr="00543B6C">
              <w:rPr>
                <w:rStyle w:val="aff9"/>
                <w:rFonts w:ascii="Times New Roman" w:hAnsi="Times New Roman" w:cs="Times New Roman"/>
              </w:rPr>
              <w:commentReference w:id="8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1EE91" w14:textId="77777777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A1860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603B3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8C85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B6590" w14:textId="349916BA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60DC567B" w14:textId="77777777" w:rsidTr="003E7D2C">
        <w:trPr>
          <w:trHeight w:hRule="exact" w:val="1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554F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6AC96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90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Алгоритм письменного вычитания трехзначных чисел.</w:t>
            </w:r>
            <w:commentRangeEnd w:id="90"/>
            <w:r w:rsidRPr="00543B6C">
              <w:rPr>
                <w:rStyle w:val="aff9"/>
                <w:rFonts w:ascii="Times New Roman" w:hAnsi="Times New Roman" w:cs="Times New Roman"/>
              </w:rPr>
              <w:commentReference w:id="9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E1E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106C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CFC7F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F5A9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262FC" w14:textId="7009B010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002B8BCA" w14:textId="77777777" w:rsidTr="003E7D2C">
        <w:trPr>
          <w:trHeight w:hRule="exact" w:val="11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BDC2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166BA" w14:textId="77777777" w:rsidR="00F32819" w:rsidRPr="00543B6C" w:rsidRDefault="006D1182" w:rsidP="00F3281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Работа с информацией: дополнение чертежа данными.</w:t>
            </w:r>
            <w:r w:rsidR="00F32819"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 </w:t>
            </w:r>
            <w:r w:rsidR="00F32819"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  <w:r w:rsidR="00F32819" w:rsidRPr="00543B6C">
              <w:rPr>
                <w:rStyle w:val="aff9"/>
                <w:rFonts w:ascii="Times New Roman" w:hAnsi="Times New Roman" w:cs="Times New Roman"/>
              </w:rPr>
              <w:commentReference w:id="91"/>
            </w:r>
          </w:p>
          <w:p w14:paraId="726B98D6" w14:textId="19E1FB46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3005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60768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70796" w14:textId="0CE7E9E3" w:rsidR="006D1182" w:rsidRPr="00543B6C" w:rsidRDefault="003E7D2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C10F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B45B3" w14:textId="7E5252CD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Практическая работа; </w:t>
            </w:r>
            <w:r w:rsidR="003E7D2C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</w:t>
            </w:r>
          </w:p>
          <w:p w14:paraId="28BD45CD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3CD84B41" w14:textId="77777777" w:rsidTr="003E7D2C">
        <w:trPr>
          <w:trHeight w:hRule="exact" w:val="1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E6E58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F505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39AE1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99051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24074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F717D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03F03" w14:textId="73231BD5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Тестирование;Самооценка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 xml:space="preserve">использованием«Оценочного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3451AFF6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3D2FB8ED" w14:textId="77777777" w:rsidTr="003E7D2C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BE31D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4BBF5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Проверочная работа 7: «Приемы письменного сложения и вычитания трехзначных чисел».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B7979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FFE23" w14:textId="4571AC4F" w:rsidR="006D1182" w:rsidRPr="00543B6C" w:rsidRDefault="00574567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53CC2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8D995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E0DB0" w14:textId="46772DEC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Письменный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контроль;</w:t>
            </w:r>
          </w:p>
          <w:p w14:paraId="3A3FEA3C" w14:textId="07C71BA1" w:rsidR="00554EF5" w:rsidRPr="00543B6C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4109DCB5" w14:textId="4627CA83" w:rsidR="00554EF5" w:rsidRPr="00543B6C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48F013AD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47E88342" w14:textId="77777777" w:rsidTr="00D40BD1">
        <w:trPr>
          <w:trHeight w:hRule="exact" w:val="21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3AB18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2EC4" w14:textId="4A29012D" w:rsidR="00D40BD1" w:rsidRPr="00543B6C" w:rsidRDefault="00D40BD1" w:rsidP="00F3281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проверочной работы.</w:t>
            </w:r>
          </w:p>
          <w:p w14:paraId="6FC63682" w14:textId="77777777" w:rsidR="00F32819" w:rsidRPr="00543B6C" w:rsidRDefault="006D1182" w:rsidP="00F32819">
            <w:pPr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92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Нахождение площади фигур, состоящих из 2-3 прямоугольников</w:t>
            </w:r>
            <w:r w:rsidR="00F32819"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. </w:t>
            </w:r>
            <w:commentRangeEnd w:id="92"/>
            <w:r w:rsidR="00127275" w:rsidRPr="00543B6C">
              <w:rPr>
                <w:rStyle w:val="aff9"/>
                <w:rFonts w:ascii="Times New Roman" w:hAnsi="Times New Roman" w:cs="Times New Roman"/>
              </w:rPr>
              <w:commentReference w:id="92"/>
            </w:r>
          </w:p>
          <w:p w14:paraId="67100FC0" w14:textId="2225F970" w:rsidR="00F32819" w:rsidRPr="00543B6C" w:rsidRDefault="00F32819" w:rsidP="00F3281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 </w:t>
            </w: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4F87A470" w14:textId="372D7C8D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  <w:p w14:paraId="21BC4C08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DA599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6BE7E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6AE6F" w14:textId="7498B380" w:rsidR="006D1182" w:rsidRPr="00543B6C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E96D1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7D81C" w14:textId="1178CEFC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Практическая работа; </w:t>
            </w:r>
            <w:r w:rsidR="00230D3A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520C9622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191D59" w:rsidRPr="00543B6C" w14:paraId="08BE4855" w14:textId="77777777" w:rsidTr="00217E5E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06886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A596" w14:textId="7A163722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commentRangeStart w:id="93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умножение в столбик, письменное деление уголком.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Прием письменного умножения на однозначное число</w:t>
            </w:r>
            <w:commentRangeEnd w:id="93"/>
            <w:r w:rsidRPr="00543B6C">
              <w:rPr>
                <w:rStyle w:val="aff9"/>
                <w:rFonts w:ascii="Times New Roman" w:hAnsi="Times New Roman" w:cs="Times New Roman"/>
                <w:b/>
              </w:rPr>
              <w:commentReference w:id="9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B3B37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B910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6E65F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0B2E4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B8948" w14:textId="47EF526F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9D194F0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988B3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DE7C2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94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Алгоритм письменного умножения трехзначного числа на однозначное.</w:t>
            </w:r>
            <w:commentRangeEnd w:id="94"/>
            <w:r w:rsidRPr="00543B6C">
              <w:rPr>
                <w:rStyle w:val="aff9"/>
                <w:rFonts w:ascii="Times New Roman" w:hAnsi="Times New Roman" w:cs="Times New Roman"/>
              </w:rPr>
              <w:commentReference w:id="9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0E82D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7D300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79E0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E35C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2F8DA" w14:textId="433A5274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03A4DC22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F2F66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A171A" w14:textId="534E1670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Прием письменного умножения на однозначное число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</w:rPr>
              <w:commentReference w:id="95"/>
            </w: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(закрепление)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4F905" w14:textId="77777777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1ED9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56DBC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FACF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C9B76" w14:textId="2F79F5B9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1DA0B54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7FE23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D3F75" w14:textId="76FBAC10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96"/>
            <w:r w:rsidRPr="00543B6C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Приём письменного умножения на однозначное число (обобщение)</w:t>
            </w:r>
            <w:commentRangeEnd w:id="96"/>
            <w:r w:rsidRPr="00543B6C">
              <w:rPr>
                <w:rStyle w:val="aff9"/>
                <w:rFonts w:ascii="Times New Roman" w:hAnsi="Times New Roman" w:cs="Times New Roman"/>
              </w:rPr>
              <w:commentReference w:id="9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854ED" w14:textId="77777777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EF7D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E02B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5CA4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0A89" w14:textId="74D47BEB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02BD1170" w14:textId="77777777" w:rsidTr="00217E5E">
        <w:trPr>
          <w:trHeight w:hRule="exact" w:val="18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BC1E8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AD1E7" w14:textId="45EC6409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97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умножение в столбик, письменное деление уголком. </w:t>
            </w: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Прием письменного деления на однозначное число</w:t>
            </w:r>
            <w:commentRangeEnd w:id="97"/>
            <w:r w:rsidRPr="00543B6C">
              <w:rPr>
                <w:rStyle w:val="aff9"/>
                <w:rFonts w:ascii="Times New Roman" w:hAnsi="Times New Roman" w:cs="Times New Roman"/>
              </w:rPr>
              <w:commentReference w:id="9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33EB1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8F9D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5C2E4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25C33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7F349" w14:textId="065F220E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2232503" w14:textId="77777777" w:rsidTr="00230D3A">
        <w:trPr>
          <w:trHeight w:hRule="exact" w:val="12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2A7F7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28400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commentRangeStart w:id="98"/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Алгоритм письменного деления трехначного числа на однозначное.</w:t>
            </w:r>
            <w:commentRangeEnd w:id="98"/>
            <w:r w:rsidRPr="00543B6C">
              <w:rPr>
                <w:rStyle w:val="aff9"/>
                <w:rFonts w:ascii="Times New Roman" w:hAnsi="Times New Roman" w:cs="Times New Roman"/>
              </w:rPr>
              <w:commentReference w:id="9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D99A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ECE7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3D684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968C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5B0FA" w14:textId="0AAA37B9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36EBD7B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B4CA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EF9DB" w14:textId="3DCA7119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9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Проверка результата вычисления (прикидка или оценка результата)           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&lt;Нет в учебнике&gt;</w:t>
            </w:r>
            <w:commentRangeEnd w:id="99"/>
            <w:r w:rsidRPr="00543B6C">
              <w:rPr>
                <w:rStyle w:val="aff9"/>
                <w:rFonts w:ascii="Times New Roman" w:hAnsi="Times New Roman" w:cs="Times New Roman"/>
              </w:rPr>
              <w:commentReference w:id="99"/>
            </w:r>
          </w:p>
          <w:p w14:paraId="41D774E9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  <w:p w14:paraId="01ACEC16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9A882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7CFC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1C6C3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2D9F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FC7BF" w14:textId="3F28765E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E4ECB12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452E9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D9A79" w14:textId="58DA68D9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100"/>
            <w:r w:rsidRPr="00543B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 результата вычисления (обратное действие)</w:t>
            </w:r>
            <w:r w:rsidRPr="00543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commentRangeEnd w:id="100"/>
            <w:r w:rsidRPr="00543B6C">
              <w:rPr>
                <w:rFonts w:ascii="Times New Roman" w:eastAsia="Times New Roman" w:hAnsi="Times New Roman" w:cs="Times New Roman"/>
                <w:sz w:val="24"/>
              </w:rPr>
              <w:commentReference w:id="10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BE808" w14:textId="77777777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126BE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80477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20F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DBED4" w14:textId="0E51DCE7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19FF9565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D0562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44EFA" w14:textId="13F99B92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 письменного деления на однозначное число</w:t>
            </w:r>
            <w:r w:rsidRPr="00543B6C">
              <w:rPr>
                <w:rFonts w:ascii="Times New Roman" w:eastAsia="Times New Roman" w:hAnsi="Times New Roman" w:cs="Times New Roman"/>
                <w:sz w:val="24"/>
              </w:rPr>
              <w:commentReference w:id="101"/>
            </w:r>
            <w:r w:rsidRPr="00543B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(закрепление)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6A682" w14:textId="77777777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EB353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258C8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E47F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EAF16" w14:textId="32EFADC3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082D34CA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C2133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26C15" w14:textId="58F51BBD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102"/>
            <w:r w:rsidRPr="00543B6C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Знакомство с калькулятором.</w:t>
            </w:r>
            <w:commentRangeEnd w:id="102"/>
            <w:r w:rsidRPr="00543B6C">
              <w:rPr>
                <w:rStyle w:val="aff9"/>
                <w:rFonts w:ascii="Times New Roman" w:hAnsi="Times New Roman" w:cs="Times New Roman"/>
              </w:rPr>
              <w:commentReference w:id="10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3135" w14:textId="77777777" w:rsidR="00191D59" w:rsidRPr="00543B6C" w:rsidRDefault="00191D59" w:rsidP="00191D5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6DF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52B12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2392A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7E230" w14:textId="2FE9D14E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2D069004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80261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38EA9" w14:textId="08701F72" w:rsidR="00F32819" w:rsidRPr="00543B6C" w:rsidRDefault="006D1182" w:rsidP="00F32819">
            <w:pPr>
              <w:rPr>
                <w:rFonts w:ascii="Times New Roman" w:hAnsi="Times New Roman" w:cs="Times New Roman"/>
                <w:lang w:val="ru-RU"/>
              </w:rPr>
            </w:pPr>
            <w:commentRangeStart w:id="103"/>
            <w:r w:rsidRPr="00543B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 результата вычисления (применение алгоритма, использование калькулятора).</w:t>
            </w:r>
            <w:r w:rsidR="00F32819" w:rsidRPr="00543B6C">
              <w:rPr>
                <w:rFonts w:ascii="Times New Roman" w:hAnsi="Times New Roman" w:cs="Times New Roman"/>
                <w:i/>
                <w:lang w:val="ru-RU"/>
              </w:rPr>
              <w:t xml:space="preserve">                      </w:t>
            </w:r>
            <w:commentRangeEnd w:id="103"/>
            <w:r w:rsidR="009821AA" w:rsidRPr="00543B6C">
              <w:rPr>
                <w:rStyle w:val="aff9"/>
                <w:rFonts w:ascii="Times New Roman" w:hAnsi="Times New Roman" w:cs="Times New Roman"/>
              </w:rPr>
              <w:commentReference w:id="103"/>
            </w:r>
          </w:p>
          <w:p w14:paraId="03303642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  <w:p w14:paraId="6B9E2E8E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00B7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13217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B6C61" w14:textId="3DBB7314" w:rsidR="006D1182" w:rsidRPr="00543B6C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99EC7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64ED6" w14:textId="10FFBB27" w:rsidR="00554EF5" w:rsidRPr="00543B6C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Практическая работа;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69FD1474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446E64EC" w14:textId="77777777" w:rsidTr="009821AA">
        <w:trPr>
          <w:trHeight w:hRule="exact" w:val="18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FB62D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CDC8E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 узнали, чему научились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5DEF8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7B074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91C3E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D6904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29E91" w14:textId="5B1134BE" w:rsidR="00554EF5" w:rsidRPr="00543B6C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Тестирование;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Самооценка с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использованием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«Оценочного </w:t>
            </w:r>
            <w:r w:rsidR="00554EF5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033286EA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4A8B2E74" w14:textId="77777777" w:rsidTr="00230D3A">
        <w:trPr>
          <w:trHeight w:hRule="exact" w:val="15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28821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D3506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Проверочная работа 8: «Приемы письменного умножения и деления трехзначных чисел».</w:t>
            </w:r>
          </w:p>
          <w:p w14:paraId="50781B9E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860BB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3A1B9" w14:textId="34EC2AD1" w:rsidR="006D1182" w:rsidRPr="00543B6C" w:rsidRDefault="00574567" w:rsidP="006D1182">
            <w:pPr>
              <w:rPr>
                <w:rFonts w:ascii="Times New Roman" w:hAnsi="Times New Roman" w:cs="Times New Roman"/>
                <w:lang w:val="ru-RU"/>
              </w:rPr>
            </w:pPr>
            <w:r w:rsidRPr="00543B6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3476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96F2D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A03CE" w14:textId="3E16D0A5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Письменный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контроль;</w:t>
            </w:r>
          </w:p>
          <w:p w14:paraId="1670DBAB" w14:textId="53394009" w:rsidR="00554EF5" w:rsidRPr="00543B6C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02A7DCD5" w14:textId="564B55EA" w:rsidR="00554EF5" w:rsidRPr="00543B6C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14:paraId="66AB0928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191D59" w:rsidRPr="00543B6C" w14:paraId="0E933076" w14:textId="77777777" w:rsidTr="00F32819">
        <w:trPr>
          <w:trHeight w:hRule="exact" w:val="24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1F9B2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B1384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Анализ проверочной работы. </w:t>
            </w:r>
            <w:commentRangeStart w:id="104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Столбчатая диаграмма: чтение, использование данных для решения учебных и практических задач.                                  </w:t>
            </w: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104"/>
            <w:r w:rsidRPr="00543B6C">
              <w:rPr>
                <w:rStyle w:val="aff9"/>
                <w:rFonts w:ascii="Times New Roman" w:hAnsi="Times New Roman" w:cs="Times New Roman"/>
              </w:rPr>
              <w:commentReference w:id="104"/>
            </w:r>
          </w:p>
          <w:p w14:paraId="0D550E8A" w14:textId="741A0692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  <w:p w14:paraId="131B74B0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85264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80A0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39BE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FE9AB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40F14" w14:textId="0488D65C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7B16590A" w14:textId="77777777" w:rsidTr="003E7D2C">
        <w:trPr>
          <w:trHeight w:hRule="exact" w:val="18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6C934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9077" w14:textId="6B1FB5AE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105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 xml:space="preserve">Алгоритмы изучения материала, выполнения заданий на доступных электронных средствах обучения.                          </w:t>
            </w:r>
            <w:commentRangeEnd w:id="105"/>
            <w:r w:rsidRPr="00543B6C">
              <w:rPr>
                <w:rStyle w:val="aff9"/>
                <w:rFonts w:ascii="Times New Roman" w:hAnsi="Times New Roman" w:cs="Times New Roman"/>
              </w:rPr>
              <w:commentReference w:id="105"/>
            </w: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62519B6B" w14:textId="62859D5B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  <w:p w14:paraId="6FC4354E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DDE95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0CDAD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F2DA0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653C8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8CE7E" w14:textId="10944CBC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191D59" w:rsidRPr="00543B6C" w14:paraId="24EB4853" w14:textId="77777777" w:rsidTr="00E45726">
        <w:trPr>
          <w:trHeight w:hRule="exact" w:val="1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C75A" w14:textId="77777777" w:rsidR="00191D59" w:rsidRPr="00543B6C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867EC5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106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Логические рассуждения со связками «если …, то …», «поэтому», «значит»</w:t>
            </w:r>
          </w:p>
          <w:p w14:paraId="1D38D17D" w14:textId="77777777" w:rsidR="00191D59" w:rsidRPr="00543B6C" w:rsidRDefault="00191D59" w:rsidP="00191D5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106"/>
            <w:r w:rsidRPr="00543B6C">
              <w:rPr>
                <w:rStyle w:val="aff9"/>
                <w:rFonts w:ascii="Times New Roman" w:hAnsi="Times New Roman" w:cs="Times New Roman"/>
              </w:rPr>
              <w:commentReference w:id="106"/>
            </w:r>
          </w:p>
          <w:p w14:paraId="05BA1274" w14:textId="77777777" w:rsidR="00191D59" w:rsidRPr="00543B6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2992C" w14:textId="77777777" w:rsidR="00191D59" w:rsidRPr="00543B6C" w:rsidRDefault="00191D59" w:rsidP="00191D59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B0D31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5F355" w14:textId="77777777" w:rsidR="00191D59" w:rsidRPr="00543B6C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4D840" w14:textId="77777777" w:rsidR="00191D59" w:rsidRPr="00543B6C" w:rsidRDefault="00191D59" w:rsidP="00191D5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8D6F5" w14:textId="24507C73" w:rsidR="00191D59" w:rsidRPr="00543B6C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4F931718" w14:textId="77777777" w:rsidTr="00F32819">
        <w:trPr>
          <w:trHeight w:hRule="exact" w:val="45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27164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4EFFB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107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</w:t>
            </w:r>
          </w:p>
          <w:p w14:paraId="4D566D47" w14:textId="77777777" w:rsidR="00F32819" w:rsidRPr="00543B6C" w:rsidRDefault="00F32819" w:rsidP="00F3281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  <w:commentRangeEnd w:id="107"/>
            <w:r w:rsidR="00E45726" w:rsidRPr="00543B6C">
              <w:rPr>
                <w:rStyle w:val="aff9"/>
                <w:rFonts w:ascii="Times New Roman" w:hAnsi="Times New Roman" w:cs="Times New Roman"/>
              </w:rPr>
              <w:commentReference w:id="107"/>
            </w:r>
          </w:p>
          <w:p w14:paraId="61774454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23AE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A9E6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08E4F" w14:textId="203252FE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0378E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007AC" w14:textId="3EC30B70" w:rsidR="006D1182" w:rsidRPr="00543B6C" w:rsidRDefault="00191D5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Текущий контроль</w:t>
            </w:r>
          </w:p>
        </w:tc>
      </w:tr>
      <w:tr w:rsidR="006D1182" w:rsidRPr="00543B6C" w14:paraId="7553F335" w14:textId="77777777" w:rsidTr="005D1843">
        <w:trPr>
          <w:trHeight w:hRule="exact" w:val="19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9C3BE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72991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  <w:commentRangeStart w:id="108"/>
            <w:r w:rsidRPr="00543B6C"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  <w:t>Работа с информацией: внесение данных в таблицу</w:t>
            </w:r>
            <w:commentRangeEnd w:id="108"/>
            <w:r w:rsidR="00E45726" w:rsidRPr="00543B6C">
              <w:rPr>
                <w:rStyle w:val="aff9"/>
                <w:rFonts w:ascii="Times New Roman" w:hAnsi="Times New Roman" w:cs="Times New Roman"/>
              </w:rPr>
              <w:commentReference w:id="108"/>
            </w:r>
          </w:p>
          <w:p w14:paraId="759CC715" w14:textId="77777777" w:rsidR="00F32819" w:rsidRPr="00543B6C" w:rsidRDefault="00F32819" w:rsidP="00F3281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543B6C">
              <w:rPr>
                <w:rFonts w:ascii="Times New Roman" w:hAnsi="Times New Roman" w:cs="Times New Roman"/>
                <w:i/>
              </w:rPr>
              <w:t>&lt;</w:t>
            </w:r>
            <w:r w:rsidRPr="00543B6C">
              <w:rPr>
                <w:rFonts w:ascii="Times New Roman" w:hAnsi="Times New Roman" w:cs="Times New Roman"/>
                <w:i/>
                <w:lang w:val="ru-RU"/>
              </w:rPr>
              <w:t>Нет в учебнике</w:t>
            </w:r>
            <w:r w:rsidRPr="00543B6C">
              <w:rPr>
                <w:rFonts w:ascii="Times New Roman" w:hAnsi="Times New Roman" w:cs="Times New Roman"/>
                <w:i/>
              </w:rPr>
              <w:t>&gt;</w:t>
            </w:r>
          </w:p>
          <w:p w14:paraId="7CD25579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5ECD5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B742E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E984" w14:textId="30E350A3" w:rsidR="006D1182" w:rsidRPr="00543B6C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F60DF" w14:textId="75073759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BF45" w14:textId="38106A90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Практическая работа; Самооценка с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использованием</w:t>
            </w:r>
            <w:r w:rsidR="005D1843"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«Оценочного </w:t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>листа»;</w:t>
            </w:r>
          </w:p>
          <w:p w14:paraId="1453FE6A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05C0B1FA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63C21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D8BD6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8661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217F8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E720A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9C785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03A6" w14:textId="336E14E4" w:rsidR="006D1182" w:rsidRPr="00543B6C" w:rsidRDefault="006D1182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56AD18CC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87FEA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00169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2E4F9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6F767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E072E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449C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001D" w14:textId="22D3F21B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</w:p>
          <w:p w14:paraId="5952C06E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31135A44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D25F9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68F75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A58B7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A3CD2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240C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BF72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A553" w14:textId="31E0C478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</w:p>
          <w:p w14:paraId="55D03F25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4047692F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A4CA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0BB2A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915AB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1320A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97935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BBC58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066A6" w14:textId="002DE87F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</w:p>
          <w:p w14:paraId="5E8570DB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  <w:tr w:rsidR="006D1182" w:rsidRPr="00543B6C" w14:paraId="33447A60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B11EF" w14:textId="77777777" w:rsidR="006D1182" w:rsidRPr="00543B6C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BB9D7" w14:textId="77777777" w:rsidR="006D1182" w:rsidRPr="00543B6C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559E7" w14:textId="77777777" w:rsidR="006D1182" w:rsidRPr="00543B6C" w:rsidRDefault="006D1182" w:rsidP="006D1182">
            <w:pPr>
              <w:rPr>
                <w:rFonts w:ascii="Times New Roman" w:hAnsi="Times New Roman" w:cs="Times New Roman"/>
              </w:rPr>
            </w:pPr>
            <w:r w:rsidRPr="00543B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C2DE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E9138" w14:textId="77777777" w:rsidR="006D1182" w:rsidRPr="00543B6C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F1A1" w14:textId="77777777" w:rsidR="006D1182" w:rsidRPr="00543B6C" w:rsidRDefault="006D1182" w:rsidP="006D11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F194" w14:textId="6001909B" w:rsidR="00554EF5" w:rsidRPr="00543B6C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  <w:r w:rsidRPr="00543B6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</w:r>
          </w:p>
          <w:p w14:paraId="214370A0" w14:textId="77777777" w:rsidR="006D1182" w:rsidRPr="00543B6C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</w:tbl>
    <w:p w14:paraId="512192CD" w14:textId="77777777" w:rsidR="005C73EE" w:rsidRPr="00543B6C" w:rsidRDefault="005C73EE" w:rsidP="005C73EE">
      <w:pPr>
        <w:rPr>
          <w:rFonts w:ascii="Times New Roman" w:hAnsi="Times New Roman" w:cs="Times New Roman"/>
          <w:b/>
          <w:lang w:val="ru-RU"/>
        </w:rPr>
      </w:pPr>
    </w:p>
    <w:p w14:paraId="1009AD79" w14:textId="77777777" w:rsidR="005C73EE" w:rsidRPr="00543B6C" w:rsidRDefault="000D5E79" w:rsidP="005C73E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commentRangeStart w:id="109"/>
      <w:r w:rsidRPr="00543B6C">
        <w:rPr>
          <w:rFonts w:ascii="Times New Roman" w:hAnsi="Times New Roman" w:cs="Times New Roman"/>
          <w:b/>
          <w:sz w:val="24"/>
          <w:szCs w:val="24"/>
          <w:lang w:val="ru-RU"/>
        </w:rPr>
        <w:t>Рекомендуемые контрольные работы:</w:t>
      </w:r>
      <w:commentRangeEnd w:id="109"/>
      <w:r w:rsidR="006D1182" w:rsidRPr="00543B6C">
        <w:rPr>
          <w:rStyle w:val="aff9"/>
          <w:rFonts w:ascii="Times New Roman" w:hAnsi="Times New Roman" w:cs="Times New Roman"/>
        </w:rPr>
        <w:commentReference w:id="109"/>
      </w:r>
    </w:p>
    <w:p w14:paraId="5E50BD1E" w14:textId="77777777" w:rsidR="000D5E79" w:rsidRPr="00543B6C" w:rsidRDefault="000D5E79" w:rsidP="005C73E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43B6C">
        <w:rPr>
          <w:rFonts w:ascii="Times New Roman" w:hAnsi="Times New Roman" w:cs="Times New Roman"/>
          <w:sz w:val="24"/>
          <w:szCs w:val="24"/>
          <w:lang w:val="ru-RU"/>
        </w:rPr>
        <w:t>1. Контрольная работа по итогам 1-й четверти.</w:t>
      </w:r>
    </w:p>
    <w:p w14:paraId="5A7410A6" w14:textId="77777777" w:rsidR="000D5E79" w:rsidRPr="00543B6C" w:rsidRDefault="000D5E79" w:rsidP="000D5E7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43B6C">
        <w:rPr>
          <w:rFonts w:ascii="Times New Roman" w:hAnsi="Times New Roman" w:cs="Times New Roman"/>
          <w:sz w:val="24"/>
          <w:szCs w:val="24"/>
          <w:lang w:val="ru-RU"/>
        </w:rPr>
        <w:t>2. Контрольная работа по итогам 1-го полугодия.</w:t>
      </w:r>
    </w:p>
    <w:p w14:paraId="31AF8799" w14:textId="77777777" w:rsidR="000D5E79" w:rsidRPr="00543B6C" w:rsidRDefault="000D5E79" w:rsidP="000D5E7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43B6C">
        <w:rPr>
          <w:rFonts w:ascii="Times New Roman" w:hAnsi="Times New Roman" w:cs="Times New Roman"/>
          <w:sz w:val="24"/>
          <w:szCs w:val="24"/>
          <w:lang w:val="ru-RU"/>
        </w:rPr>
        <w:t>3. Контрольная работа по итогам 3-й четверти.</w:t>
      </w:r>
    </w:p>
    <w:p w14:paraId="35F1C383" w14:textId="77777777" w:rsidR="000D5E79" w:rsidRPr="00543B6C" w:rsidRDefault="000D5E79" w:rsidP="000D5E7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43B6C">
        <w:rPr>
          <w:rFonts w:ascii="Times New Roman" w:hAnsi="Times New Roman" w:cs="Times New Roman"/>
          <w:sz w:val="24"/>
          <w:szCs w:val="24"/>
          <w:lang w:val="ru-RU"/>
        </w:rPr>
        <w:t>4. Контрольная работа по итогам года.</w:t>
      </w:r>
    </w:p>
    <w:p w14:paraId="16E644A5" w14:textId="77777777" w:rsidR="000D5E79" w:rsidRPr="00543B6C" w:rsidRDefault="000D5E79" w:rsidP="000D5E79">
      <w:pPr>
        <w:rPr>
          <w:rFonts w:ascii="Times New Roman" w:hAnsi="Times New Roman" w:cs="Times New Roman"/>
          <w:b/>
          <w:lang w:val="ru-RU"/>
        </w:rPr>
      </w:pPr>
    </w:p>
    <w:p w14:paraId="1AE42F6E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3EFC5F5C" w14:textId="77777777" w:rsidR="005C73EE" w:rsidRPr="00543B6C" w:rsidRDefault="005C73EE" w:rsidP="005C73EE">
      <w:pPr>
        <w:rPr>
          <w:rFonts w:ascii="Times New Roman" w:hAnsi="Times New Roman" w:cs="Times New Roman"/>
          <w:b/>
          <w:lang w:val="ru-RU"/>
        </w:rPr>
      </w:pPr>
    </w:p>
    <w:p w14:paraId="72E32270" w14:textId="77777777" w:rsidR="005C73EE" w:rsidRPr="00543B6C" w:rsidRDefault="005C73EE" w:rsidP="005C73EE">
      <w:pPr>
        <w:rPr>
          <w:rFonts w:ascii="Times New Roman" w:hAnsi="Times New Roman" w:cs="Times New Roman"/>
          <w:b/>
          <w:lang w:val="ru-RU"/>
        </w:rPr>
      </w:pPr>
    </w:p>
    <w:p w14:paraId="0EAD109C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2062F622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0F893871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1E470279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25369102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3965C448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1027CDBC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620C5506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0E26BC12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7F09BFCC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340FFD54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6476620B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2C9C3ABB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0085DFA5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2AE169E6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24A875CC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6DBBDEE6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5B630032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000B7049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51DF4622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7D92673B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748F4AF3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383B4AAF" w14:textId="77777777" w:rsidR="000D5E79" w:rsidRPr="00543B6C" w:rsidRDefault="000D5E79" w:rsidP="005C73EE">
      <w:pPr>
        <w:rPr>
          <w:rFonts w:ascii="Times New Roman" w:hAnsi="Times New Roman" w:cs="Times New Roman"/>
          <w:b/>
          <w:lang w:val="ru-RU"/>
        </w:rPr>
      </w:pPr>
    </w:p>
    <w:p w14:paraId="55ACDF88" w14:textId="77777777" w:rsidR="005C73EE" w:rsidRPr="00543B6C" w:rsidRDefault="005C73EE" w:rsidP="005C73EE">
      <w:pPr>
        <w:rPr>
          <w:rFonts w:ascii="Times New Roman" w:hAnsi="Times New Roman" w:cs="Times New Roman"/>
          <w:b/>
          <w:lang w:val="ru-RU"/>
        </w:rPr>
      </w:pPr>
    </w:p>
    <w:p w14:paraId="64085AF1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b/>
          <w:lang w:val="ru-RU"/>
        </w:rPr>
        <w:t xml:space="preserve">УЧЕБНО-МЕТОДИЧЕСКОЕ ОБЕСПЕЧЕНИЕ ОБРАЗОВАТЕЛЬНОГО ПРОЦЕССА </w:t>
      </w:r>
    </w:p>
    <w:p w14:paraId="2F95B707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b/>
          <w:lang w:val="ru-RU"/>
        </w:rPr>
        <w:t>ОБЯЗАТЕЛЬНЫЕ УЧЕБНЫЕ МАТЕРИАЛЫ ДЛЯ УЧЕНИКА</w:t>
      </w:r>
    </w:p>
    <w:p w14:paraId="1D9B5B77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lastRenderedPageBreak/>
        <w:t xml:space="preserve">Математика (в 2 частях), 3 класс /Моро М.И., Бантова М.А., Бельтюкова Г.В. и другие, Акционерное общество «Издательство «Просвещение»; </w:t>
      </w:r>
      <w:r w:rsidRPr="00543B6C">
        <w:rPr>
          <w:rFonts w:ascii="Times New Roman" w:hAnsi="Times New Roman" w:cs="Times New Roman"/>
          <w:lang w:val="ru-RU"/>
        </w:rPr>
        <w:br/>
        <w:t>Введите свой вариант:</w:t>
      </w:r>
    </w:p>
    <w:p w14:paraId="6C10A87D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b/>
          <w:lang w:val="ru-RU"/>
        </w:rPr>
        <w:t>МЕТОДИЧЕСКИЕ МАТЕРИАЛЫ ДЛЯ УЧИТЕЛЯ</w:t>
      </w:r>
    </w:p>
    <w:p w14:paraId="561CAF75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543B6C">
        <w:rPr>
          <w:rFonts w:ascii="Times New Roman" w:hAnsi="Times New Roman" w:cs="Times New Roman"/>
          <w:lang w:val="ru-RU"/>
        </w:rPr>
        <w:br/>
        <w:t>Редактор: Бойцова А. Е., Чернецова-Рождественская И. В.</w:t>
      </w:r>
    </w:p>
    <w:p w14:paraId="2583F2A6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t>Издательство: Просвещение</w:t>
      </w:r>
    </w:p>
    <w:p w14:paraId="5200874C" w14:textId="77777777" w:rsidR="005C73EE" w:rsidRPr="00543B6C" w:rsidRDefault="005C73EE" w:rsidP="005C73EE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b/>
          <w:lang w:val="ru-RU"/>
        </w:rPr>
        <w:t>ЦИФРОВЫЕ ОБРАЗОВАТЕЛЬНЫЕ РЕСУРСЫ И РЕСУРСЫ СЕТИ ИНТЕРНЕТ</w:t>
      </w:r>
    </w:p>
    <w:p w14:paraId="0A3A7F06" w14:textId="01058DD6" w:rsidR="005C73EE" w:rsidRPr="00543B6C" w:rsidRDefault="005C73EE" w:rsidP="005C73EE">
      <w:pPr>
        <w:rPr>
          <w:rFonts w:ascii="Times New Roman" w:hAnsi="Times New Roman" w:cs="Times New Roman"/>
          <w:lang w:val="ru-RU"/>
        </w:rPr>
        <w:sectPr w:rsidR="005C73EE" w:rsidRPr="00543B6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543B6C">
        <w:rPr>
          <w:rFonts w:ascii="Times New Roman" w:hAnsi="Times New Roman" w:cs="Times New Roman"/>
        </w:rPr>
        <w:t>https</w:t>
      </w:r>
      <w:r w:rsidRPr="00543B6C">
        <w:rPr>
          <w:rFonts w:ascii="Times New Roman" w:hAnsi="Times New Roman" w:cs="Times New Roman"/>
          <w:lang w:val="ru-RU"/>
        </w:rPr>
        <w:t>://</w:t>
      </w:r>
      <w:r w:rsidRPr="00543B6C">
        <w:rPr>
          <w:rFonts w:ascii="Times New Roman" w:hAnsi="Times New Roman" w:cs="Times New Roman"/>
        </w:rPr>
        <w:t>uchi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ru</w:t>
      </w:r>
      <w:r w:rsidRPr="00543B6C">
        <w:rPr>
          <w:rFonts w:ascii="Times New Roman" w:hAnsi="Times New Roman" w:cs="Times New Roman"/>
          <w:lang w:val="ru-RU"/>
        </w:rPr>
        <w:t xml:space="preserve">/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hAnsi="Times New Roman" w:cs="Times New Roman"/>
        </w:rPr>
        <w:t>https</w:t>
      </w:r>
      <w:r w:rsidRPr="00543B6C">
        <w:rPr>
          <w:rFonts w:ascii="Times New Roman" w:hAnsi="Times New Roman" w:cs="Times New Roman"/>
          <w:lang w:val="ru-RU"/>
        </w:rPr>
        <w:t>://</w:t>
      </w:r>
      <w:r w:rsidRPr="00543B6C">
        <w:rPr>
          <w:rFonts w:ascii="Times New Roman" w:hAnsi="Times New Roman" w:cs="Times New Roman"/>
        </w:rPr>
        <w:t>education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yandex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ru</w:t>
      </w:r>
      <w:r w:rsidRPr="00543B6C">
        <w:rPr>
          <w:rFonts w:ascii="Times New Roman" w:hAnsi="Times New Roman" w:cs="Times New Roman"/>
          <w:lang w:val="ru-RU"/>
        </w:rPr>
        <w:t xml:space="preserve">/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hAnsi="Times New Roman" w:cs="Times New Roman"/>
        </w:rPr>
        <w:t>https</w:t>
      </w:r>
      <w:r w:rsidRPr="00543B6C">
        <w:rPr>
          <w:rFonts w:ascii="Times New Roman" w:hAnsi="Times New Roman" w:cs="Times New Roman"/>
          <w:lang w:val="ru-RU"/>
        </w:rPr>
        <w:t>://</w:t>
      </w:r>
      <w:r w:rsidRPr="00543B6C">
        <w:rPr>
          <w:rFonts w:ascii="Times New Roman" w:hAnsi="Times New Roman" w:cs="Times New Roman"/>
        </w:rPr>
        <w:t>www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yaklass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ru</w:t>
      </w:r>
      <w:r w:rsidRPr="00543B6C">
        <w:rPr>
          <w:rFonts w:ascii="Times New Roman" w:hAnsi="Times New Roman" w:cs="Times New Roman"/>
          <w:lang w:val="ru-RU"/>
        </w:rPr>
        <w:t xml:space="preserve">/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hAnsi="Times New Roman" w:cs="Times New Roman"/>
        </w:rPr>
        <w:t>https</w:t>
      </w:r>
      <w:r w:rsidRPr="00543B6C">
        <w:rPr>
          <w:rFonts w:ascii="Times New Roman" w:hAnsi="Times New Roman" w:cs="Times New Roman"/>
          <w:lang w:val="ru-RU"/>
        </w:rPr>
        <w:t>://</w:t>
      </w:r>
      <w:r w:rsidRPr="00543B6C">
        <w:rPr>
          <w:rFonts w:ascii="Times New Roman" w:hAnsi="Times New Roman" w:cs="Times New Roman"/>
        </w:rPr>
        <w:t>www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zipgrade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com</w:t>
      </w:r>
      <w:r w:rsidRPr="00543B6C">
        <w:rPr>
          <w:rFonts w:ascii="Times New Roman" w:hAnsi="Times New Roman" w:cs="Times New Roman"/>
          <w:lang w:val="ru-RU"/>
        </w:rPr>
        <w:t xml:space="preserve">/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hAnsi="Times New Roman" w:cs="Times New Roman"/>
        </w:rPr>
        <w:t>https</w:t>
      </w:r>
      <w:r w:rsidRPr="00543B6C">
        <w:rPr>
          <w:rFonts w:ascii="Times New Roman" w:hAnsi="Times New Roman" w:cs="Times New Roman"/>
          <w:lang w:val="ru-RU"/>
        </w:rPr>
        <w:t>://</w:t>
      </w:r>
      <w:r w:rsidRPr="00543B6C">
        <w:rPr>
          <w:rFonts w:ascii="Times New Roman" w:hAnsi="Times New Roman" w:cs="Times New Roman"/>
        </w:rPr>
        <w:t>learningapps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org</w:t>
      </w:r>
      <w:r w:rsidRPr="00543B6C">
        <w:rPr>
          <w:rFonts w:ascii="Times New Roman" w:hAnsi="Times New Roman" w:cs="Times New Roman"/>
          <w:lang w:val="ru-RU"/>
        </w:rPr>
        <w:t xml:space="preserve">/ </w:t>
      </w:r>
      <w:r w:rsidRPr="00543B6C">
        <w:rPr>
          <w:rFonts w:ascii="Times New Roman" w:hAnsi="Times New Roman" w:cs="Times New Roman"/>
          <w:lang w:val="ru-RU"/>
        </w:rPr>
        <w:br/>
      </w:r>
      <w:r w:rsidRPr="00543B6C">
        <w:rPr>
          <w:rFonts w:ascii="Times New Roman" w:hAnsi="Times New Roman" w:cs="Times New Roman"/>
        </w:rPr>
        <w:t>https</w:t>
      </w:r>
      <w:r w:rsidRPr="00543B6C">
        <w:rPr>
          <w:rFonts w:ascii="Times New Roman" w:hAnsi="Times New Roman" w:cs="Times New Roman"/>
          <w:lang w:val="ru-RU"/>
        </w:rPr>
        <w:t>://</w:t>
      </w:r>
      <w:r w:rsidRPr="00543B6C">
        <w:rPr>
          <w:rFonts w:ascii="Times New Roman" w:hAnsi="Times New Roman" w:cs="Times New Roman"/>
        </w:rPr>
        <w:t>www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plickers</w:t>
      </w:r>
      <w:r w:rsidRPr="00543B6C">
        <w:rPr>
          <w:rFonts w:ascii="Times New Roman" w:hAnsi="Times New Roman" w:cs="Times New Roman"/>
          <w:lang w:val="ru-RU"/>
        </w:rPr>
        <w:t>.</w:t>
      </w:r>
      <w:r w:rsidRPr="00543B6C">
        <w:rPr>
          <w:rFonts w:ascii="Times New Roman" w:hAnsi="Times New Roman" w:cs="Times New Roman"/>
        </w:rPr>
        <w:t>com</w:t>
      </w:r>
      <w:r w:rsidRPr="00543B6C">
        <w:rPr>
          <w:rFonts w:ascii="Times New Roman" w:hAnsi="Times New Roman" w:cs="Times New Roman"/>
          <w:lang w:val="ru-RU"/>
        </w:rPr>
        <w:t>/</w:t>
      </w:r>
      <w:bookmarkStart w:id="110" w:name="_GoBack"/>
      <w:bookmarkEnd w:id="110"/>
    </w:p>
    <w:p w14:paraId="273C9AF3" w14:textId="5AECE24E" w:rsidR="00F949BF" w:rsidRPr="00543B6C" w:rsidRDefault="00F95049">
      <w:pPr>
        <w:rPr>
          <w:rFonts w:ascii="Times New Roman" w:hAnsi="Times New Roman" w:cs="Times New Roman"/>
          <w:lang w:val="ru-RU"/>
        </w:rPr>
      </w:pPr>
      <w:r w:rsidRPr="00543B6C">
        <w:rPr>
          <w:rFonts w:ascii="Times New Roman" w:hAnsi="Times New Roman" w:cs="Times New Roman"/>
          <w:lang w:val="ru-RU"/>
        </w:rPr>
        <w:lastRenderedPageBreak/>
        <w:t>ass-sh-2.html</w:t>
      </w:r>
    </w:p>
    <w:sectPr w:rsidR="00F949BF" w:rsidRPr="00543B6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лариса" w:date="2022-09-04T17:45:00Z" w:initials="л">
    <w:p w14:paraId="241BFF5B" w14:textId="77777777" w:rsidR="005E1C08" w:rsidRPr="00F005D8" w:rsidRDefault="005E1C08" w:rsidP="00F005D8">
      <w:pPr>
        <w:pStyle w:val="affa"/>
        <w:rPr>
          <w:lang w:val="ru-RU"/>
        </w:rPr>
      </w:pPr>
      <w:r>
        <w:rPr>
          <w:rStyle w:val="aff9"/>
        </w:rPr>
        <w:annotationRef/>
      </w:r>
      <w:r w:rsidRPr="00F005D8">
        <w:annotationRef/>
      </w:r>
      <w:r w:rsidRPr="00F005D8">
        <w:rPr>
          <w:lang w:val="ru-RU"/>
        </w:rPr>
        <w:t>Текущий контроль;</w:t>
      </w:r>
    </w:p>
    <w:p w14:paraId="61200140" w14:textId="77777777" w:rsidR="005E1C08" w:rsidRPr="00F005D8" w:rsidRDefault="005E1C08" w:rsidP="00F005D8">
      <w:pPr>
        <w:pStyle w:val="affa"/>
        <w:rPr>
          <w:lang w:val="ru-RU"/>
        </w:rPr>
      </w:pPr>
      <w:r w:rsidRPr="00F005D8">
        <w:rPr>
          <w:lang w:val="ru-RU"/>
        </w:rPr>
        <w:t>Промежуточный контроль;</w:t>
      </w:r>
    </w:p>
    <w:p w14:paraId="23DCE11F" w14:textId="77777777" w:rsidR="005E1C08" w:rsidRPr="00F005D8" w:rsidRDefault="005E1C08" w:rsidP="00F005D8">
      <w:pPr>
        <w:pStyle w:val="affa"/>
        <w:rPr>
          <w:lang w:val="ru-RU"/>
        </w:rPr>
      </w:pPr>
      <w:r w:rsidRPr="00F005D8">
        <w:rPr>
          <w:lang w:val="ru-RU"/>
        </w:rPr>
        <w:t>Итоговый контроль.</w:t>
      </w:r>
    </w:p>
    <w:p w14:paraId="680624D2" w14:textId="4EBF8346" w:rsidR="005E1C08" w:rsidRPr="00F005D8" w:rsidRDefault="005E1C08">
      <w:pPr>
        <w:pStyle w:val="affa"/>
        <w:rPr>
          <w:lang w:val="ru-RU"/>
        </w:rPr>
      </w:pPr>
    </w:p>
  </w:comment>
  <w:comment w:id="1" w:author="лариса" w:date="2022-09-07T14:43:00Z" w:initials="л">
    <w:p w14:paraId="0B3DFF6F" w14:textId="77777777" w:rsidR="005E1C08" w:rsidRPr="00363EB2" w:rsidRDefault="005E1C08" w:rsidP="00D571D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проводится после изучения определенной темы(раздела) и может проходить, в  основном,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1DDDE40F" w14:textId="6482DBFA" w:rsidR="005E1C08" w:rsidRPr="00D571D2" w:rsidRDefault="005E1C08">
      <w:pPr>
        <w:pStyle w:val="affa"/>
        <w:rPr>
          <w:lang w:val="ru-RU"/>
        </w:rPr>
      </w:pPr>
    </w:p>
  </w:comment>
  <w:comment w:id="2" w:author="лариса" w:date="2022-09-04T17:59:00Z" w:initials="л">
    <w:p w14:paraId="3A9FEF2C" w14:textId="77777777" w:rsidR="005E1C08" w:rsidRPr="00616B35" w:rsidRDefault="005E1C08" w:rsidP="00D571D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осуществляется на материале изучаемых тем в форме устного опроса, письменного контроля, тестирования, самостоятельной работы, самооценки, взаимооценки, практичской работы и т. д.  Также возможно осуществить контроль с использованием цифровых инструментов.</w:t>
      </w:r>
    </w:p>
    <w:p w14:paraId="24A742FC" w14:textId="77777777" w:rsidR="005E1C08" w:rsidRPr="00261E9C" w:rsidRDefault="005E1C08" w:rsidP="00D571D2">
      <w:pPr>
        <w:pStyle w:val="affa"/>
        <w:rPr>
          <w:lang w:val="ru-RU"/>
        </w:rPr>
      </w:pPr>
    </w:p>
    <w:p w14:paraId="3FC18986" w14:textId="77777777" w:rsidR="005E1C08" w:rsidRPr="00A92BDB" w:rsidRDefault="005E1C08" w:rsidP="00D571D2">
      <w:pPr>
        <w:pStyle w:val="affa"/>
        <w:rPr>
          <w:lang w:val="ru-RU"/>
        </w:rPr>
      </w:pPr>
    </w:p>
    <w:p w14:paraId="224D3C15" w14:textId="0594DAF0" w:rsidR="005E1C08" w:rsidRPr="00065C39" w:rsidRDefault="005E1C08">
      <w:pPr>
        <w:pStyle w:val="affa"/>
        <w:rPr>
          <w:lang w:val="ru-RU"/>
        </w:rPr>
      </w:pPr>
      <w:r w:rsidRPr="00F949BF">
        <w:rPr>
          <w:lang w:val="ru-RU"/>
        </w:rPr>
        <w:br/>
      </w:r>
    </w:p>
  </w:comment>
  <w:comment w:id="3" w:author="лариса" w:date="2022-09-04T18:08:00Z" w:initials="л">
    <w:p w14:paraId="0EE313D0" w14:textId="77777777" w:rsidR="005E1C08" w:rsidRPr="00E440E3" w:rsidRDefault="005E1C08" w:rsidP="004C437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5AB255DB" w14:textId="0694A0A2" w:rsidR="005E1C08" w:rsidRPr="004C4379" w:rsidRDefault="005E1C08">
      <w:pPr>
        <w:pStyle w:val="affa"/>
        <w:rPr>
          <w:lang w:val="ru-RU"/>
        </w:rPr>
      </w:pPr>
    </w:p>
  </w:comment>
  <w:comment w:id="4" w:author="лариса" w:date="2022-08-14T04:13:00Z" w:initials="л">
    <w:p w14:paraId="02E8592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урок. Урок 112. </w:t>
      </w:r>
    </w:p>
    <w:p w14:paraId="2A0B11A6" w14:textId="6ECCBBF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самостоятельно.</w:t>
      </w:r>
    </w:p>
    <w:p w14:paraId="11EDE73D" w14:textId="77777777" w:rsidR="005E1C08" w:rsidRPr="005E39E2" w:rsidRDefault="005E1C08" w:rsidP="005D6816">
      <w:pPr>
        <w:pStyle w:val="affa"/>
        <w:rPr>
          <w:lang w:val="ru-RU"/>
        </w:rPr>
      </w:pPr>
    </w:p>
  </w:comment>
  <w:comment w:id="5" w:author="лариса" w:date="2022-09-03T16:52:00Z" w:initials="л">
    <w:p w14:paraId="1B0F83CA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урок. Уроки 92, 93, 94. </w:t>
      </w:r>
    </w:p>
    <w:p w14:paraId="3F53E466" w14:textId="3D3F9687" w:rsidR="005E1C08" w:rsidRPr="005E39E2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6" w:author="лариса" w:date="2022-09-07T15:01:00Z" w:initials="л">
    <w:p w14:paraId="644A0A68" w14:textId="74ACD84A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95</w:t>
      </w:r>
    </w:p>
    <w:p w14:paraId="127A30BF" w14:textId="77777777" w:rsidR="005E1C08" w:rsidRPr="00B326BA" w:rsidRDefault="005E1C08">
      <w:pPr>
        <w:pStyle w:val="affa"/>
        <w:rPr>
          <w:lang w:val="ru-RU"/>
        </w:rPr>
      </w:pPr>
    </w:p>
  </w:comment>
  <w:comment w:id="7" w:author="лариса" w:date="2022-09-03T16:59:00Z" w:initials="л">
    <w:p w14:paraId="3A933E82" w14:textId="248AB605" w:rsidR="005E1C08" w:rsidRPr="00B03DAD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9D219C">
        <w:rPr>
          <w:lang w:val="ru-RU"/>
        </w:rPr>
        <w:t xml:space="preserve">Связь между умножением и </w:t>
      </w:r>
      <w:r>
        <w:rPr>
          <w:lang w:val="ru-RU"/>
        </w:rPr>
        <w:t>делением. (Учебник, ч.1, с. 19)</w:t>
      </w:r>
    </w:p>
    <w:p w14:paraId="63D55109" w14:textId="182D6062" w:rsidR="005E1C08" w:rsidRPr="004D2B43" w:rsidRDefault="005E1C08" w:rsidP="005D6816">
      <w:pPr>
        <w:pStyle w:val="affa"/>
        <w:rPr>
          <w:lang w:val="ru-RU"/>
        </w:rPr>
      </w:pPr>
    </w:p>
  </w:comment>
  <w:comment w:id="8" w:author="лариса" w:date="2022-09-03T17:01:00Z" w:initials="л">
    <w:p w14:paraId="4A3AB5ED" w14:textId="7777777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D2B43">
        <w:rPr>
          <w:lang w:val="ru-RU"/>
        </w:rPr>
        <w:t>Таблицы умножения и деления с числами 2 и 3. Чётные и нечётные числа.</w:t>
      </w:r>
    </w:p>
    <w:p w14:paraId="5D3F86A3" w14:textId="49622F32" w:rsidR="005E1C08" w:rsidRPr="004D2B43" w:rsidRDefault="005E1C08" w:rsidP="005D6816">
      <w:pPr>
        <w:pStyle w:val="affa"/>
        <w:rPr>
          <w:lang w:val="ru-RU"/>
        </w:rPr>
      </w:pPr>
      <w:r w:rsidRPr="004D2B43">
        <w:rPr>
          <w:lang w:val="ru-RU"/>
        </w:rPr>
        <w:t>(Учебник, 1 ч. С.20 – 21 )</w:t>
      </w:r>
    </w:p>
  </w:comment>
  <w:comment w:id="9" w:author="лариса" w:date="2022-09-03T17:04:00Z" w:initials="л">
    <w:p w14:paraId="2F39DDB0" w14:textId="7777777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 w:rsidRPr="004D2B43">
        <w:rPr>
          <w:lang w:val="ru-RU"/>
        </w:rPr>
        <w:t>Классификатор, урок № 10</w:t>
      </w:r>
    </w:p>
    <w:p w14:paraId="0D2D5D1D" w14:textId="59FA7D75" w:rsidR="005E1C08" w:rsidRPr="004D2B43" w:rsidRDefault="005E1C08" w:rsidP="005D6816">
      <w:pPr>
        <w:pStyle w:val="affa"/>
        <w:rPr>
          <w:lang w:val="ru-RU"/>
        </w:rPr>
      </w:pPr>
      <w:r w:rsidRPr="004D2B43">
        <w:rPr>
          <w:lang w:val="ru-RU"/>
        </w:rPr>
        <w:t>Подбор материала учителем самостоятельно</w:t>
      </w:r>
    </w:p>
  </w:comment>
  <w:comment w:id="10" w:author="лариса" w:date="2022-09-03T17:04:00Z" w:initials="л">
    <w:p w14:paraId="54C370A9" w14:textId="1F71C42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D2B43">
        <w:rPr>
          <w:lang w:val="ru-RU"/>
        </w:rPr>
        <w:t>Таблицы умножения и деления с числами 2 и 3. (Учебник, 1 ч. С.20 – 21 )</w:t>
      </w:r>
    </w:p>
  </w:comment>
  <w:comment w:id="11" w:author="лариса" w:date="2022-09-03T17:05:00Z" w:initials="л">
    <w:p w14:paraId="0208C631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12</w:t>
      </w:r>
    </w:p>
    <w:p w14:paraId="6A7ED4EC" w14:textId="25A7FB3A" w:rsidR="005E1C08" w:rsidRPr="008613AB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12" w:author="лариса" w:date="2022-09-03T17:06:00Z" w:initials="л">
    <w:p w14:paraId="7BBDD16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Задачи с величинами: цена, количество, стоимость.</w:t>
      </w:r>
    </w:p>
    <w:p w14:paraId="3194CF8C" w14:textId="3C186139" w:rsidR="005E1C08" w:rsidRDefault="005E1C08" w:rsidP="005D6816">
      <w:pPr>
        <w:pStyle w:val="affa"/>
        <w:rPr>
          <w:lang w:val="ru-RU"/>
        </w:rPr>
      </w:pPr>
      <w:r>
        <w:rPr>
          <w:lang w:val="ru-RU"/>
        </w:rPr>
        <w:t>(Учебник , ч.1, с. 22</w:t>
      </w:r>
    </w:p>
    <w:p w14:paraId="4B1B4DD1" w14:textId="77777777" w:rsidR="005E1C08" w:rsidRDefault="005E1C08" w:rsidP="005D6816">
      <w:pPr>
        <w:pStyle w:val="affa"/>
        <w:rPr>
          <w:lang w:val="ru-RU"/>
        </w:rPr>
      </w:pPr>
    </w:p>
    <w:p w14:paraId="1E054C2D" w14:textId="77777777" w:rsidR="005E1C08" w:rsidRPr="00EC7B1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EC7B18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80</w:t>
      </w:r>
    </w:p>
    <w:p w14:paraId="71853313" w14:textId="77777777" w:rsidR="005E1C08" w:rsidRPr="008613AB" w:rsidRDefault="005E1C08" w:rsidP="005D6816">
      <w:pPr>
        <w:pStyle w:val="affa"/>
        <w:rPr>
          <w:lang w:val="ru-RU"/>
        </w:rPr>
      </w:pPr>
    </w:p>
  </w:comment>
  <w:comment w:id="13" w:author="лариса" w:date="2022-09-07T15:03:00Z" w:initials="л">
    <w:p w14:paraId="25F284F9" w14:textId="1C3456ED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 , урок №13</w:t>
      </w:r>
    </w:p>
    <w:p w14:paraId="2E0F4E1C" w14:textId="77777777" w:rsidR="005E1C08" w:rsidRPr="00B326BA" w:rsidRDefault="005E1C08">
      <w:pPr>
        <w:pStyle w:val="affa"/>
        <w:rPr>
          <w:lang w:val="ru-RU"/>
        </w:rPr>
      </w:pPr>
    </w:p>
  </w:comment>
  <w:comment w:id="14" w:author="лариса" w:date="2022-09-03T17:07:00Z" w:initials="л">
    <w:p w14:paraId="4FD21B39" w14:textId="77777777" w:rsidR="005E1C08" w:rsidRPr="008613AB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 </w:t>
      </w:r>
      <w:r w:rsidRPr="008613AB">
        <w:rPr>
          <w:lang w:val="ru-RU"/>
        </w:rPr>
        <w:t>Зависимости между пропорциональными величинами: масса одного предмета, количество предметов, масса всех предметов.</w:t>
      </w:r>
    </w:p>
    <w:p w14:paraId="0C9AA7C2" w14:textId="4A6B4168" w:rsidR="005E1C08" w:rsidRPr="008613AB" w:rsidRDefault="005E1C08" w:rsidP="005D6816">
      <w:pPr>
        <w:pStyle w:val="affa"/>
        <w:rPr>
          <w:lang w:val="ru-RU"/>
        </w:rPr>
      </w:pPr>
      <w:r w:rsidRPr="008613AB">
        <w:rPr>
          <w:lang w:val="ru-RU"/>
        </w:rPr>
        <w:t>(Учебник ч.1, с. 23)</w:t>
      </w:r>
    </w:p>
  </w:comment>
  <w:comment w:id="15" w:author="лариса" w:date="2022-09-07T15:05:00Z" w:initials="л">
    <w:p w14:paraId="1EF771E7" w14:textId="6BF0EBD9" w:rsidR="005E1C08" w:rsidRPr="00B803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№121</w:t>
      </w:r>
    </w:p>
  </w:comment>
  <w:comment w:id="16" w:author="лариса" w:date="2022-09-03T17:09:00Z" w:initials="л">
    <w:p w14:paraId="4D36F88D" w14:textId="6DDD9092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F69C8">
        <w:rPr>
          <w:lang w:val="ru-RU"/>
        </w:rPr>
        <w:t>Порядок выполнения действий</w:t>
      </w:r>
      <w:r>
        <w:rPr>
          <w:lang w:val="ru-RU"/>
        </w:rPr>
        <w:t xml:space="preserve"> в выражениях со скобками и без скобок</w:t>
      </w:r>
    </w:p>
    <w:p w14:paraId="5CAFA3DA" w14:textId="50EA093F" w:rsidR="005E1C08" w:rsidRDefault="005E1C08" w:rsidP="005D6816">
      <w:pPr>
        <w:pStyle w:val="affa"/>
        <w:rPr>
          <w:lang w:val="ru-RU"/>
        </w:rPr>
      </w:pPr>
      <w:r>
        <w:rPr>
          <w:lang w:val="ru-RU"/>
        </w:rPr>
        <w:t>(Учебник, ч.1, с. 24-27)</w:t>
      </w:r>
    </w:p>
    <w:p w14:paraId="680030CA" w14:textId="77777777" w:rsidR="005E1C08" w:rsidRDefault="005E1C08" w:rsidP="005D6816">
      <w:pPr>
        <w:pStyle w:val="affa"/>
        <w:rPr>
          <w:lang w:val="ru-RU"/>
        </w:rPr>
      </w:pPr>
    </w:p>
    <w:p w14:paraId="0E93B862" w14:textId="77777777" w:rsidR="005E1C08" w:rsidRPr="009579E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9579E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60</w:t>
      </w:r>
    </w:p>
    <w:p w14:paraId="6A5CAA0B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17" w:author="лариса" w:date="2022-08-14T04:23:00Z" w:initials="л">
    <w:p w14:paraId="16B60892" w14:textId="3A295C50" w:rsidR="005E1C08" w:rsidRPr="009D219C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Текущий контроль</w:t>
      </w:r>
    </w:p>
  </w:comment>
  <w:comment w:id="18" w:author="лариса" w:date="2022-09-03T17:11:00Z" w:initials="л">
    <w:p w14:paraId="1587CFA7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17</w:t>
      </w:r>
    </w:p>
    <w:p w14:paraId="77398DCC" w14:textId="1635F876" w:rsidR="005E1C08" w:rsidRPr="00CA249A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19" w:author="лариса" w:date="2022-09-03T17:12:00Z" w:initials="л">
    <w:p w14:paraId="713B982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19</w:t>
      </w:r>
    </w:p>
    <w:p w14:paraId="0CC3D5A0" w14:textId="164A0BD5" w:rsidR="005E1C08" w:rsidRPr="00CA249A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20" w:author="лариса" w:date="2022-09-03T17:12:00Z" w:initials="л">
    <w:p w14:paraId="776397D4" w14:textId="2654648D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66588C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Таблица умножения и деления с числом 4.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(Учебник, ч.1, с. 34)</w:t>
      </w:r>
    </w:p>
    <w:p w14:paraId="0EA23A63" w14:textId="77777777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</w:p>
    <w:p w14:paraId="253E246C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24</w:t>
      </w:r>
    </w:p>
    <w:p w14:paraId="00A68E2F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21" w:author="лариса" w:date="2022-09-03T17:14:00Z" w:initials="л">
    <w:p w14:paraId="37A98619" w14:textId="4E8A98E3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увеличение числа в несколько раз.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(Учебник, ч.1, с. 36-37)</w:t>
      </w:r>
    </w:p>
    <w:p w14:paraId="6F546E88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521475A" w14:textId="09E41E24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уроки № 7, 76</w:t>
      </w:r>
    </w:p>
    <w:p w14:paraId="36180BBD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22" w:author="лариса" w:date="2022-09-03T17:17:00Z" w:initials="л">
    <w:p w14:paraId="13EE7731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меньшение</w:t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числа в несколько раз.</w:t>
      </w:r>
    </w:p>
    <w:p w14:paraId="148EAA78" w14:textId="3E5F4B9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 38-39)</w:t>
      </w:r>
    </w:p>
    <w:p w14:paraId="4C5EFADC" w14:textId="77777777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</w:p>
    <w:p w14:paraId="72CAB717" w14:textId="54B49AB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уроки № 8, 76</w:t>
      </w:r>
    </w:p>
    <w:p w14:paraId="68E3FA48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3" w:author="лариса" w:date="2022-09-03T17:19:00Z" w:initials="л">
    <w:p w14:paraId="4D3FF0B1" w14:textId="3D1A5A35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40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37036C89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27A82ABF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25</w:t>
      </w:r>
    </w:p>
    <w:p w14:paraId="19678FF9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4" w:author="лариса" w:date="2022-09-04T14:52:00Z" w:initials="л">
    <w:p w14:paraId="4402F6FC" w14:textId="6D23BDBF" w:rsidR="005E1C08" w:rsidRPr="002750FA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№122. Подбор материала учителем самостоятельно. </w:t>
      </w:r>
    </w:p>
  </w:comment>
  <w:comment w:id="25" w:author="лариса" w:date="2022-09-04T14:53:00Z" w:initials="л">
    <w:p w14:paraId="6AA9A776" w14:textId="726A253E" w:rsidR="005E1C08" w:rsidRPr="002750FA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№97-98. Подбор материала учителем самостоятельно.</w:t>
      </w:r>
    </w:p>
  </w:comment>
  <w:comment w:id="26" w:author="лариса" w:date="2022-09-04T14:59:00Z" w:initials="л">
    <w:p w14:paraId="795B389E" w14:textId="5E3A63F5" w:rsidR="005E1C08" w:rsidRPr="002750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№99. Подбор материала учителем самостоятельно.</w:t>
      </w:r>
    </w:p>
  </w:comment>
  <w:comment w:id="27" w:author="лариса" w:date="2022-09-03T17:21:00Z" w:initials="л">
    <w:p w14:paraId="47016038" w14:textId="7BBD50B6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Тема по учебнику: </w:t>
      </w:r>
      <w:r w:rsidRPr="004A3544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кратное сравнение чисел</w:t>
      </w:r>
    </w:p>
    <w:p w14:paraId="2A3BFD4D" w14:textId="1AD51618" w:rsidR="005E1C08" w:rsidRPr="00FE44CD" w:rsidRDefault="005E1C08" w:rsidP="005D6816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с.41)</w:t>
      </w:r>
    </w:p>
  </w:comment>
  <w:comment w:id="28" w:author="лариса" w:date="2022-09-03T17:22:00Z" w:initials="л">
    <w:p w14:paraId="4C400BEF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Решение задач</w:t>
      </w:r>
    </w:p>
    <w:p w14:paraId="0CE79A84" w14:textId="5016B8B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с.42-43)</w:t>
      </w:r>
    </w:p>
    <w:p w14:paraId="12B97670" w14:textId="77777777" w:rsidR="005E1C08" w:rsidRPr="00FE44CD" w:rsidRDefault="005E1C08" w:rsidP="005D6816">
      <w:pPr>
        <w:pStyle w:val="affa"/>
        <w:rPr>
          <w:lang w:val="ru-RU"/>
        </w:rPr>
      </w:pPr>
    </w:p>
    <w:p w14:paraId="7AC94773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79</w:t>
      </w:r>
    </w:p>
    <w:p w14:paraId="4FA151BB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9" w:author="лариса" w:date="2022-09-03T17:23:00Z" w:initials="л">
    <w:p w14:paraId="68CB1625" w14:textId="4D5C887B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6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44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71ECBFA8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7C4046A1" w14:textId="375AC488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26</w:t>
      </w:r>
    </w:p>
    <w:p w14:paraId="22817C3B" w14:textId="77777777" w:rsidR="005E1C08" w:rsidRPr="005A24C2" w:rsidRDefault="005E1C08" w:rsidP="005D6816">
      <w:pPr>
        <w:pStyle w:val="affa"/>
        <w:rPr>
          <w:lang w:val="ru-RU"/>
        </w:rPr>
      </w:pPr>
    </w:p>
  </w:comment>
  <w:comment w:id="30" w:author="лариса" w:date="2022-09-03T18:45:00Z" w:initials="л">
    <w:p w14:paraId="0E738C4B" w14:textId="77777777" w:rsidR="005E1C08" w:rsidRPr="0014693B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4693B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увеличение и уменьшение числа в несколько раз.</w:t>
      </w:r>
    </w:p>
    <w:p w14:paraId="15CBB803" w14:textId="01D9E42E" w:rsidR="005E1C08" w:rsidRPr="005A24C2" w:rsidRDefault="005E1C08" w:rsidP="00191D59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1" w:author="лариса" w:date="2022-09-03T18:47:00Z" w:initials="л">
    <w:p w14:paraId="343EF66F" w14:textId="2E17022A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 Решение задач.</w:t>
      </w:r>
    </w:p>
    <w:p w14:paraId="2D21D3F7" w14:textId="6E80CBD9" w:rsidR="005E1C08" w:rsidRPr="005A24C2" w:rsidRDefault="005E1C08" w:rsidP="00191D59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46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2" w:author="лариса" w:date="2022-09-03T18:48:00Z" w:initials="л">
    <w:p w14:paraId="7BD3578F" w14:textId="143AC7FD" w:rsidR="005E1C08" w:rsidRPr="005A24C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3" w:author="лариса" w:date="2022-09-03T18:49:00Z" w:initials="л">
    <w:p w14:paraId="2012C8F7" w14:textId="43BAC326" w:rsidR="005E1C08" w:rsidRDefault="005E1C08" w:rsidP="00191D59">
      <w:pPr>
        <w:pStyle w:val="aff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</w:rPr>
        <w:t>Тема по учебнику: Площадь.</w:t>
      </w:r>
    </w:p>
    <w:p w14:paraId="0BB47DB5" w14:textId="77777777" w:rsidR="005E1C08" w:rsidRDefault="005E1C08" w:rsidP="00191D59">
      <w:pPr>
        <w:pStyle w:val="aff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Способы сравнения фигур по площади.</w:t>
      </w:r>
    </w:p>
    <w:p w14:paraId="35973BF7" w14:textId="2647314B" w:rsidR="005E1C08" w:rsidRPr="005A24C2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56-57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4" w:author="лариса" w:date="2022-09-03T18:50:00Z" w:initials="л">
    <w:p w14:paraId="1D182814" w14:textId="27F39F52" w:rsidR="005E1C08" w:rsidRPr="00180A1D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Тема по учебнику: </w:t>
      </w:r>
      <w:r w:rsidRPr="00180A1D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Единицы площади: квадратный сантиметр.</w:t>
      </w:r>
    </w:p>
    <w:p w14:paraId="3AEDB479" w14:textId="42C63D24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58-59)</w:t>
      </w:r>
    </w:p>
    <w:p w14:paraId="40A7A1A0" w14:textId="77777777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03729BF" w14:textId="77777777" w:rsidR="005E1C08" w:rsidRPr="00180A1D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 w:rsidRPr="00180A1D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Единицы площади: квадратный сантиметр.</w:t>
      </w:r>
    </w:p>
    <w:p w14:paraId="79F03BE8" w14:textId="2F493E9B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58-59)</w:t>
      </w:r>
    </w:p>
    <w:p w14:paraId="4A24588E" w14:textId="77777777" w:rsidR="005E1C08" w:rsidRPr="005A24C2" w:rsidRDefault="005E1C08" w:rsidP="00191D59">
      <w:pPr>
        <w:pStyle w:val="affa"/>
        <w:rPr>
          <w:lang w:val="ru-RU"/>
        </w:rPr>
      </w:pPr>
    </w:p>
  </w:comment>
  <w:comment w:id="35" w:author="лариса" w:date="2022-09-03T18:54:00Z" w:initials="л">
    <w:p w14:paraId="6400EC8F" w14:textId="3F325875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</w:p>
    <w:p w14:paraId="097847B0" w14:textId="77777777" w:rsidR="005E1C08" w:rsidRPr="00F7241F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 w:rsidRPr="00F7241F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Площадь прямоугольника</w:t>
      </w:r>
    </w:p>
    <w:p w14:paraId="15F594B8" w14:textId="6662F3D7" w:rsidR="005E1C08" w:rsidRPr="005A24C2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(Учебник, ч.1, с.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60 -61)</w:t>
      </w:r>
    </w:p>
  </w:comment>
  <w:comment w:id="36" w:author="лариса" w:date="2022-09-03T18:54:00Z" w:initials="л">
    <w:p w14:paraId="3E730D30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101</w:t>
      </w:r>
    </w:p>
    <w:p w14:paraId="7D317530" w14:textId="0C7DFDBD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  <w:p w14:paraId="5ECDBDC2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87A0AA2" w14:textId="1CF6ADB7" w:rsidR="005E1C08" w:rsidRPr="005A24C2" w:rsidRDefault="005E1C08" w:rsidP="00191D59">
      <w:pPr>
        <w:pStyle w:val="affa"/>
        <w:rPr>
          <w:lang w:val="ru-RU"/>
        </w:rPr>
      </w:pPr>
    </w:p>
  </w:comment>
  <w:comment w:id="37" w:author="лариса" w:date="2022-09-07T15:07:00Z" w:initials="л">
    <w:p w14:paraId="1494C9E3" w14:textId="13D06B4B" w:rsidR="005E1C08" w:rsidRPr="00B803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123</w:t>
      </w:r>
    </w:p>
  </w:comment>
  <w:comment w:id="38" w:author="лариса" w:date="2022-09-03T18:57:00Z" w:initials="л">
    <w:p w14:paraId="25A4C920" w14:textId="2C706CC8" w:rsidR="005E1C08" w:rsidRPr="001E6D8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62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9" w:author="лариса" w:date="2022-09-03T18:59:00Z" w:initials="л">
    <w:p w14:paraId="38457D0D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Решение задач</w:t>
      </w:r>
    </w:p>
    <w:p w14:paraId="0F79DA75" w14:textId="5CDB1FC2" w:rsidR="005E1C08" w:rsidRPr="00FE44CD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64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0" w:author="лариса" w:date="2022-09-03T18:58:00Z" w:initials="л">
    <w:p w14:paraId="7009F53E" w14:textId="3EB028C4" w:rsidR="005E1C08" w:rsidRPr="001E6D8B" w:rsidRDefault="005E1C08" w:rsidP="00191D59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9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1" w:author="лариса" w:date="2022-09-03T18:59:00Z" w:initials="л">
    <w:p w14:paraId="41D9EFDA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Единица площади – квадратный дециметр.</w:t>
      </w:r>
    </w:p>
    <w:p w14:paraId="130328E3" w14:textId="60D343E0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66-67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23DFE5BB" w14:textId="77777777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5F7D0C5A" w14:textId="77777777" w:rsidR="005E1C08" w:rsidRPr="001E6D8B" w:rsidRDefault="005E1C08" w:rsidP="00191D59">
      <w:pPr>
        <w:pStyle w:val="affa"/>
        <w:rPr>
          <w:lang w:val="ru-RU"/>
        </w:rPr>
      </w:pPr>
    </w:p>
  </w:comment>
  <w:comment w:id="42" w:author="лариса" w:date="2022-09-03T19:00:00Z" w:initials="л">
    <w:p w14:paraId="13C5AD0F" w14:textId="77777777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Сводная таблица умножения. </w:t>
      </w:r>
    </w:p>
    <w:p w14:paraId="6BDD0793" w14:textId="218CD4C5" w:rsidR="005E1C08" w:rsidRPr="001E6D8B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3" w:author="лариса" w:date="2022-09-07T15:13:00Z" w:initials="л">
    <w:p w14:paraId="3DB0D87D" w14:textId="15A9BE6A" w:rsidR="005E1C08" w:rsidRPr="00127275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№118</w:t>
      </w:r>
    </w:p>
  </w:comment>
  <w:comment w:id="44" w:author="лариса" w:date="2022-09-03T19:04:00Z" w:initials="л">
    <w:p w14:paraId="1E212A07" w14:textId="7D04B90D" w:rsidR="005E1C08" w:rsidRPr="001E6D8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задач. (Учебник, ч.1, с. 69</w:t>
      </w:r>
    </w:p>
  </w:comment>
  <w:comment w:id="45" w:author="лариса" w:date="2022-09-03T19:11:00Z" w:initials="л">
    <w:p w14:paraId="6A16C3D3" w14:textId="30F6FA69" w:rsidR="005E1C08" w:rsidRPr="00EE7E9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Квадрвтный метр. (чебник, ч.1, с. 70)</w:t>
      </w:r>
    </w:p>
  </w:comment>
  <w:comment w:id="46" w:author="лариса" w:date="2022-09-03T19:15:00Z" w:initials="л">
    <w:p w14:paraId="75A35D5D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103</w:t>
      </w:r>
    </w:p>
    <w:p w14:paraId="0DF1516F" w14:textId="17419E77" w:rsidR="005E1C08" w:rsidRPr="00EE7E9E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Подбора материала учителем самостоятельно.</w:t>
      </w:r>
    </w:p>
  </w:comment>
  <w:comment w:id="47" w:author="лариса" w:date="2022-09-03T19:31:00Z" w:initials="л">
    <w:p w14:paraId="32B8C95D" w14:textId="104947E9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№57. Подбор материала учителем самостоятельно.</w:t>
      </w:r>
    </w:p>
  </w:comment>
  <w:comment w:id="48" w:author="лариса" w:date="2022-09-03T19:17:00Z" w:initials="л">
    <w:p w14:paraId="3D520E89" w14:textId="2F45BF98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Умножение на 1.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Умножение на 0. (Учебник, ч.1, с. 82-83)</w:t>
      </w:r>
    </w:p>
  </w:comment>
  <w:comment w:id="49" w:author="лариса" w:date="2022-09-03T19:20:00Z" w:initials="л">
    <w:p w14:paraId="7FAD7BE5" w14:textId="0AAA0310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Деление вида </w:t>
      </w:r>
      <w:r w:rsidRPr="003C24B0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а:а,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0 : </w:t>
      </w:r>
      <w:r w:rsidRPr="003C24B0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а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</w:t>
      </w:r>
      <w:r w:rsidRPr="003C24B0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а =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0.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ч.1, с. 84-85).</w:t>
      </w:r>
    </w:p>
  </w:comment>
  <w:comment w:id="50" w:author="лариса" w:date="2022-09-03T19:23:00Z" w:initials="л">
    <w:p w14:paraId="75542420" w14:textId="66586D3D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Текстовые задачи в три действия.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(Учебник, ч.1, с.86).</w:t>
      </w:r>
    </w:p>
  </w:comment>
  <w:comment w:id="51" w:author="лариса" w:date="2022-09-04T15:43:00Z" w:initials="л">
    <w:p w14:paraId="3E76290E" w14:textId="3E1EEFF2" w:rsidR="005E1C08" w:rsidRPr="001F05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72. Подбор материала учителем спмостоятельно.</w:t>
      </w:r>
    </w:p>
  </w:comment>
  <w:comment w:id="52" w:author="лариса" w:date="2022-09-03T19:33:00Z" w:initials="л">
    <w:p w14:paraId="1A7E1F55" w14:textId="7777777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№58. </w:t>
      </w:r>
    </w:p>
    <w:p w14:paraId="35F9BC5C" w14:textId="7384CF60" w:rsidR="005E1C08" w:rsidRPr="00C16B65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 материала учителем самостоятельно</w:t>
      </w:r>
    </w:p>
  </w:comment>
  <w:comment w:id="53" w:author="лариса" w:date="2022-09-03T19:34:00Z" w:initials="л">
    <w:p w14:paraId="2D620037" w14:textId="18761C06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16B6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Доли. Образование и сравнение долей.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ч.1, с. 92-93)</w:t>
      </w:r>
    </w:p>
  </w:comment>
  <w:comment w:id="54" w:author="лариса" w:date="2022-09-03T19:36:00Z" w:initials="л">
    <w:p w14:paraId="061DC968" w14:textId="48EB7D60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№88, 89). Подбор материала учителем самостоятельно).</w:t>
      </w:r>
    </w:p>
  </w:comment>
  <w:comment w:id="55" w:author="лариса" w:date="2022-09-03T19:38:00Z" w:initials="л">
    <w:p w14:paraId="60B2FFA3" w14:textId="544CE89E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№90). Подбор материала учителем самостоятельно).</w:t>
      </w:r>
    </w:p>
    <w:p w14:paraId="2B762863" w14:textId="6EF830D5" w:rsidR="005E1C08" w:rsidRPr="00167D28" w:rsidRDefault="005E1C08" w:rsidP="00191D59">
      <w:pPr>
        <w:pStyle w:val="affa"/>
        <w:rPr>
          <w:lang w:val="ru-RU"/>
        </w:rPr>
      </w:pPr>
    </w:p>
  </w:comment>
  <w:comment w:id="56" w:author="лариса" w:date="2022-09-03T19:39:00Z" w:initials="л">
    <w:p w14:paraId="212EF1F0" w14:textId="3C73286D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№14). Подбор материала учителем самостоятельно).</w:t>
      </w:r>
    </w:p>
    <w:p w14:paraId="2584E45F" w14:textId="7639C45C" w:rsidR="005E1C08" w:rsidRPr="00167D28" w:rsidRDefault="005E1C08" w:rsidP="00191D59">
      <w:pPr>
        <w:pStyle w:val="affa"/>
        <w:rPr>
          <w:lang w:val="ru-RU"/>
        </w:rPr>
      </w:pPr>
    </w:p>
  </w:comment>
  <w:comment w:id="57" w:author="лариса" w:date="2022-09-03T19:40:00Z" w:initials="л">
    <w:p w14:paraId="032E5419" w14:textId="4096BBAF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№15). Подбор материала учителем самостоятельно).</w:t>
      </w:r>
    </w:p>
    <w:p w14:paraId="28E2B9FC" w14:textId="1D05D0F7" w:rsidR="005E1C08" w:rsidRPr="00167D28" w:rsidRDefault="005E1C08" w:rsidP="00191D59">
      <w:pPr>
        <w:pStyle w:val="affa"/>
        <w:rPr>
          <w:lang w:val="ru-RU"/>
        </w:rPr>
      </w:pPr>
    </w:p>
  </w:comment>
  <w:comment w:id="58" w:author="лариса" w:date="2022-09-03T19:41:00Z" w:initials="л">
    <w:p w14:paraId="09AABD91" w14:textId="763714FA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№8916). Подбор материала учителем самостоятельно).</w:t>
      </w:r>
    </w:p>
    <w:p w14:paraId="71AB0183" w14:textId="4865EFBB" w:rsidR="005E1C08" w:rsidRPr="00167D28" w:rsidRDefault="005E1C08" w:rsidP="00191D59">
      <w:pPr>
        <w:pStyle w:val="affa"/>
        <w:rPr>
          <w:lang w:val="ru-RU"/>
        </w:rPr>
      </w:pPr>
    </w:p>
  </w:comment>
  <w:comment w:id="59" w:author="лариса" w:date="2022-09-03T19:42:00Z" w:initials="л">
    <w:p w14:paraId="38D9F15A" w14:textId="3695C407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№81). Подбор материала учителем самостоятельно).</w:t>
      </w:r>
    </w:p>
    <w:p w14:paraId="3A2CA897" w14:textId="5E4C86BD" w:rsidR="005E1C08" w:rsidRPr="00167D28" w:rsidRDefault="005E1C08" w:rsidP="00191D59">
      <w:pPr>
        <w:pStyle w:val="affa"/>
        <w:rPr>
          <w:lang w:val="ru-RU"/>
        </w:rPr>
      </w:pPr>
    </w:p>
  </w:comment>
  <w:comment w:id="60" w:author="лариса" w:date="2022-09-03T19:43:00Z" w:initials="л">
    <w:p w14:paraId="26B9C8BE" w14:textId="0427BC38" w:rsidR="005E1C08" w:rsidRPr="00167D2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умножения и деления для случаев вида 20</w:t>
      </w:r>
      <w:r w:rsidRPr="00167D28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3, 3</w:t>
      </w:r>
      <w:r w:rsidRPr="00167D28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20, 60:3.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4)</w:t>
      </w:r>
    </w:p>
  </w:comment>
  <w:comment w:id="61" w:author="лариса" w:date="2022-09-03T19:45:00Z" w:initials="л">
    <w:p w14:paraId="681C3341" w14:textId="083B806A" w:rsidR="005E1C08" w:rsidRPr="00167D2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деления для случаев вида 80:20.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5)</w:t>
      </w:r>
    </w:p>
  </w:comment>
  <w:comment w:id="62" w:author="лариса" w:date="2022-09-03T19:48:00Z" w:initials="л">
    <w:p w14:paraId="74A978ED" w14:textId="0D359981" w:rsidR="005E1C08" w:rsidRPr="002C479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C479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Умножение суммы на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(Учебник, ч.2, с.6-7).</w:t>
      </w:r>
    </w:p>
  </w:comment>
  <w:comment w:id="63" w:author="лариса" w:date="2022-09-03T19:57:00Z" w:initials="л">
    <w:p w14:paraId="40520EC8" w14:textId="77777777" w:rsidR="005E1C08" w:rsidRPr="00FE44CD" w:rsidRDefault="005E1C08" w:rsidP="00191D5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Приёмы умножения для случаев вида</w:t>
      </w:r>
    </w:p>
    <w:p w14:paraId="243A68B4" w14:textId="5A58506C" w:rsidR="005E1C08" w:rsidRPr="00FE44CD" w:rsidRDefault="005E1C08" w:rsidP="00191D59">
      <w:pPr>
        <w:pStyle w:val="affa"/>
        <w:rPr>
          <w:lang w:val="ru-RU"/>
        </w:rPr>
      </w:pP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Pr="00FE44CD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4, 4</w:t>
      </w:r>
      <w:r w:rsidRPr="00FE44CD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(Учебник, ч.2, с.8-9)</w:t>
      </w:r>
    </w:p>
  </w:comment>
  <w:comment w:id="64" w:author="лариса" w:date="2022-09-03T20:00:00Z" w:initials="л">
    <w:p w14:paraId="659B26AF" w14:textId="51A6E0D6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Деление суммы на число..</w:t>
      </w:r>
    </w:p>
    <w:p w14:paraId="2E1AB538" w14:textId="1604160F" w:rsidR="005E1C08" w:rsidRPr="00FE44CD" w:rsidRDefault="005E1C08" w:rsidP="00191D59">
      <w:pPr>
        <w:pStyle w:val="affa"/>
        <w:rPr>
          <w:lang w:val="ru-RU"/>
        </w:rPr>
      </w:pPr>
      <w:r>
        <w:rPr>
          <w:lang w:val="ru-RU"/>
        </w:rPr>
        <w:t>(Учебник, ч.2, с. 15).</w:t>
      </w:r>
    </w:p>
  </w:comment>
  <w:comment w:id="65" w:author="лариса" w:date="2022-09-03T20:04:00Z" w:initials="л">
    <w:p w14:paraId="6F86DE68" w14:textId="6501D588" w:rsidR="005E1C08" w:rsidRPr="00FE44CD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FE44C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Связь между числами при де</w:t>
      </w:r>
      <w:r w:rsidRPr="00FE44CD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лении.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16).</w:t>
      </w:r>
    </w:p>
  </w:comment>
  <w:comment w:id="66" w:author="лариса" w:date="2022-09-03T21:07:00Z" w:initials="л">
    <w:p w14:paraId="34A0FE85" w14:textId="0A03E120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Проверка деления.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17)</w:t>
      </w:r>
    </w:p>
    <w:p w14:paraId="2C491052" w14:textId="77777777" w:rsidR="005E1C08" w:rsidRPr="00C830FE" w:rsidRDefault="005E1C08" w:rsidP="00191D59">
      <w:pPr>
        <w:pStyle w:val="affa"/>
        <w:rPr>
          <w:lang w:val="ru-RU"/>
        </w:rPr>
      </w:pPr>
    </w:p>
  </w:comment>
  <w:comment w:id="67" w:author="лариса" w:date="2022-09-03T21:09:00Z" w:initials="л">
    <w:p w14:paraId="5C042FFF" w14:textId="735F0774" w:rsidR="005E1C08" w:rsidRDefault="005E1C08" w:rsidP="00191D59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Приёмы деления для случаев вида 87 : 29,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66 : 22.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</w:p>
    <w:p w14:paraId="1FADF3CA" w14:textId="75F0516F" w:rsidR="005E1C08" w:rsidRPr="00C830FE" w:rsidRDefault="005E1C08" w:rsidP="00191D59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с.18)</w:t>
      </w:r>
    </w:p>
  </w:comment>
  <w:comment w:id="68" w:author="лариса" w:date="2022-09-03T21:10:00Z" w:initials="л">
    <w:p w14:paraId="472FDF8B" w14:textId="5FE8D7A7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умножения.</w:t>
      </w:r>
    </w:p>
    <w:p w14:paraId="1500EF4B" w14:textId="02A5FF7B" w:rsidR="005E1C08" w:rsidRPr="00812E5F" w:rsidRDefault="005E1C08" w:rsidP="00191D59">
      <w:pPr>
        <w:rPr>
          <w:lang w:val="ru-RU"/>
        </w:rPr>
      </w:pPr>
      <w:r>
        <w:rPr>
          <w:lang w:val="ru-RU"/>
        </w:rPr>
        <w:t>(Учебник, ч.2, с. 19).</w:t>
      </w:r>
    </w:p>
    <w:p w14:paraId="6E7B80AA" w14:textId="1917F572" w:rsidR="005E1C08" w:rsidRPr="00C830FE" w:rsidRDefault="005E1C08" w:rsidP="00191D59">
      <w:pPr>
        <w:pStyle w:val="affa"/>
        <w:rPr>
          <w:lang w:val="ru-RU"/>
        </w:rPr>
      </w:pPr>
    </w:p>
  </w:comment>
  <w:comment w:id="70" w:author="лариса" w:date="2022-09-03T19:41:00Z" w:initials="л">
    <w:p w14:paraId="5A4C0046" w14:textId="77777777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№8916). Подбор материала учителем самостоятельно).</w:t>
      </w:r>
    </w:p>
    <w:p w14:paraId="30B370BF" w14:textId="77777777" w:rsidR="005E1C08" w:rsidRPr="00167D28" w:rsidRDefault="005E1C08" w:rsidP="00191D59">
      <w:pPr>
        <w:pStyle w:val="affa"/>
        <w:rPr>
          <w:lang w:val="ru-RU"/>
        </w:rPr>
      </w:pPr>
    </w:p>
  </w:comment>
  <w:comment w:id="69" w:author="лариса" w:date="2022-09-03T21:12:00Z" w:initials="л">
    <w:p w14:paraId="6703CF1A" w14:textId="2107699D" w:rsidR="005E1C08" w:rsidRPr="00C830F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№73. Подбор материала учителем самостоятельно).</w:t>
      </w:r>
    </w:p>
  </w:comment>
  <w:comment w:id="71" w:author="лариса" w:date="2022-09-03T21:14:00Z" w:initials="л">
    <w:p w14:paraId="6146BF98" w14:textId="74BA2005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Решение уравнений на основе связи между компонента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ми и результатами умножения и деления.</w:t>
      </w:r>
    </w:p>
    <w:p w14:paraId="4FF7E042" w14:textId="65B97768" w:rsidR="005E1C08" w:rsidRPr="00C830FE" w:rsidRDefault="005E1C08" w:rsidP="00191D59">
      <w:pPr>
        <w:pStyle w:val="affa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 20).</w:t>
      </w:r>
    </w:p>
  </w:comment>
  <w:comment w:id="72" w:author="лариса" w:date="2022-09-03T21:16:00Z" w:initials="л">
    <w:p w14:paraId="5A974FD5" w14:textId="32C4A59A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Закрепление по теме: «Решение уравнений на основе связи между компонента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ми и результатами умножения и деления».</w:t>
      </w:r>
    </w:p>
    <w:p w14:paraId="3D11C0E3" w14:textId="6D21AA4A" w:rsidR="005E1C08" w:rsidRPr="00A066D2" w:rsidRDefault="005E1C08" w:rsidP="00191D59">
      <w:pPr>
        <w:pStyle w:val="affa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 21).</w:t>
      </w:r>
    </w:p>
  </w:comment>
  <w:comment w:id="73" w:author="лариса" w:date="2022-09-03T21:18:00Z" w:initials="л">
    <w:p w14:paraId="6C86EA90" w14:textId="744FDE53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Деление с остатком.</w:t>
      </w:r>
    </w:p>
    <w:p w14:paraId="7AA3ADCF" w14:textId="3711075F" w:rsidR="005E1C08" w:rsidRPr="00A066D2" w:rsidRDefault="005E1C08" w:rsidP="00191D59">
      <w:pPr>
        <w:pStyle w:val="affa"/>
        <w:rPr>
          <w:lang w:val="ru-RU"/>
        </w:rPr>
      </w:pPr>
      <w:r>
        <w:rPr>
          <w:lang w:val="ru-RU"/>
        </w:rPr>
        <w:t>(Учебник, ч.2, с. 26)</w:t>
      </w:r>
    </w:p>
  </w:comment>
  <w:comment w:id="74" w:author="лариса" w:date="2022-09-03T21:19:00Z" w:initials="л">
    <w:p w14:paraId="4EA284B7" w14:textId="7CB8DA8F" w:rsidR="005E1C08" w:rsidRPr="00A066D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нахождения частного и остатка.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27-29).</w:t>
      </w:r>
    </w:p>
  </w:comment>
  <w:comment w:id="75" w:author="лариса" w:date="2022-09-03T21:22:00Z" w:initials="л">
    <w:p w14:paraId="0B40D769" w14:textId="2DD54325" w:rsidR="005E1C08" w:rsidRPr="00A066D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Закрепление  по теме: «Приёмы нахождения частного и остатка».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30-31).</w:t>
      </w:r>
    </w:p>
  </w:comment>
  <w:comment w:id="76" w:author="лариса" w:date="2022-09-03T19:41:00Z" w:initials="л">
    <w:p w14:paraId="35E37E1F" w14:textId="531AD679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№39). Подбор материала учителем самостоятельно).</w:t>
      </w:r>
    </w:p>
    <w:p w14:paraId="736A33DD" w14:textId="77777777" w:rsidR="005E1C08" w:rsidRPr="00167D28" w:rsidRDefault="005E1C08" w:rsidP="00191D59">
      <w:pPr>
        <w:pStyle w:val="affa"/>
        <w:rPr>
          <w:lang w:val="ru-RU"/>
        </w:rPr>
      </w:pPr>
    </w:p>
  </w:comment>
  <w:comment w:id="77" w:author="лариса" w:date="2022-09-03T21:29:00Z" w:initials="л">
    <w:p w14:paraId="53364442" w14:textId="65A98F23" w:rsidR="005E1C08" w:rsidRPr="006E1C0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деления с остатком. (Учебник, ч.2, с. 32).</w:t>
      </w:r>
    </w:p>
  </w:comment>
  <w:comment w:id="78" w:author="лариса" w:date="2022-09-03T21:30:00Z" w:initials="л">
    <w:p w14:paraId="269A5BB8" w14:textId="3B9C1497" w:rsidR="005E1C08" w:rsidRPr="006E1C0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6E1C09">
        <w:rPr>
          <w:rFonts w:ascii="Times New Roman" w:eastAsia="Calibri" w:hAnsi="Times New Roman" w:cs="Times New Roman"/>
          <w:bCs/>
          <w:sz w:val="24"/>
          <w:szCs w:val="24"/>
          <w:lang w:val="ru-RU" w:eastAsia="ru-RU"/>
        </w:rPr>
        <w:t xml:space="preserve">Проект: </w:t>
      </w:r>
      <w:r w:rsidRPr="006E1C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«Задачи - расчёты».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 2, с. 36-37, с. 55). </w:t>
      </w:r>
    </w:p>
  </w:comment>
  <w:comment w:id="79" w:author="лариса" w:date="2022-09-03T21:46:00Z" w:initials="л">
    <w:p w14:paraId="2F040C15" w14:textId="7777777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из учебника</w:t>
      </w:r>
    </w:p>
    <w:p w14:paraId="120A0B96" w14:textId="49504B95" w:rsidR="005E1C08" w:rsidRPr="0007015E" w:rsidRDefault="005E1C08" w:rsidP="00191D59">
      <w:pPr>
        <w:pStyle w:val="affa"/>
        <w:rPr>
          <w:lang w:val="ru-RU"/>
        </w:rPr>
      </w:pPr>
      <w:r>
        <w:rPr>
          <w:lang w:val="ru-RU"/>
        </w:rPr>
        <w:t xml:space="preserve"> (ч.2, с. 42-46).</w:t>
      </w:r>
    </w:p>
  </w:comment>
  <w:comment w:id="80" w:author="лариса" w:date="2022-09-03T21:35:00Z" w:initials="л">
    <w:p w14:paraId="146C8EEC" w14:textId="599E1A1D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Увеличение и уменьшение числа в 10 раз, в 100 раз.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с.47).</w:t>
      </w:r>
    </w:p>
  </w:comment>
  <w:comment w:id="81" w:author="лариса" w:date="2022-09-03T21:48:00Z" w:initials="л">
    <w:p w14:paraId="54EA59F5" w14:textId="2D135360" w:rsidR="005E1C08" w:rsidRPr="000701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701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Замена трёхзначного числа суммой разрядных слагаемых.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48-49)</w:t>
      </w:r>
    </w:p>
  </w:comment>
  <w:comment w:id="82" w:author="лариса" w:date="2022-09-03T21:42:00Z" w:initials="л">
    <w:p w14:paraId="72377870" w14:textId="61B90071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Сравнение трёхзначных чисел.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с.50).</w:t>
      </w:r>
    </w:p>
  </w:comment>
  <w:comment w:id="83" w:author="лариса" w:date="2022-09-03T21:38:00Z" w:initials="л">
    <w:p w14:paraId="2EFD78AF" w14:textId="19DC4A2E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Определение общего числа единиц в числе.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(Учебник,ч.2, с.51).</w:t>
      </w:r>
    </w:p>
  </w:comment>
  <w:comment w:id="84" w:author="лариса" w:date="2022-09-03T21:56:00Z" w:initials="л">
    <w:p w14:paraId="71B94057" w14:textId="0D0585C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№5; 6.</w:t>
      </w:r>
    </w:p>
    <w:p w14:paraId="27E9DBA4" w14:textId="519BECD5" w:rsidR="005E1C08" w:rsidRPr="00F32819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 материала учителем самостоятельно.</w:t>
      </w:r>
    </w:p>
  </w:comment>
  <w:comment w:id="85" w:author="лариса" w:date="2022-09-04T15:34:00Z" w:initials="л">
    <w:p w14:paraId="5D3E7445" w14:textId="136A2DF0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самостоятельно.</w:t>
      </w:r>
    </w:p>
    <w:p w14:paraId="3B53A83E" w14:textId="77777777" w:rsidR="005E1C08" w:rsidRPr="007909EA" w:rsidRDefault="005E1C08">
      <w:pPr>
        <w:pStyle w:val="affa"/>
        <w:rPr>
          <w:lang w:val="ru-RU"/>
        </w:rPr>
      </w:pPr>
    </w:p>
  </w:comment>
  <w:comment w:id="86" w:author="лариса" w:date="2022-09-03T21:57:00Z" w:initials="л">
    <w:p w14:paraId="6447B2A0" w14:textId="0A6A26EC" w:rsidR="005E1C08" w:rsidRPr="00F3281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Тема по учебнику: </w:t>
      </w:r>
      <w:r w:rsidRPr="00F3281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Единицы массы: килограмм, грамм.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с.54).</w:t>
      </w:r>
    </w:p>
  </w:comment>
  <w:comment w:id="87" w:author="лариса" w:date="2022-09-03T21:59:00Z" w:initials="л">
    <w:p w14:paraId="2563E98D" w14:textId="7A205CDA" w:rsidR="005E1C08" w:rsidRPr="00F32819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№61. Подбор материала учителем самостоятельно.</w:t>
      </w:r>
    </w:p>
  </w:comment>
  <w:comment w:id="88" w:author="лариса" w:date="2022-09-03T22:29:00Z" w:initials="л">
    <w:p w14:paraId="248E0190" w14:textId="0DD08C5A" w:rsidR="005E1C08" w:rsidRPr="00A10BC7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Приемы письменных вычислений. (Учебник, ч.2, с. 70).</w:t>
      </w:r>
    </w:p>
  </w:comment>
  <w:comment w:id="89" w:author="лариса" w:date="2022-09-03T22:31:00Z" w:initials="л">
    <w:p w14:paraId="178B44DF" w14:textId="77777777" w:rsidR="005E1C08" w:rsidRPr="00F02757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Алгоритм письменного сложения трехзначных чисел. (Учебник, ч.2, с.71).</w:t>
      </w:r>
    </w:p>
    <w:p w14:paraId="06FF0017" w14:textId="54DDE06C" w:rsidR="005E1C08" w:rsidRPr="00D40BD1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90" w:author="лариса" w:date="2022-09-03T22:16:00Z" w:initials="л">
    <w:p w14:paraId="1233DF90" w14:textId="294471F0" w:rsidR="005E1C08" w:rsidRPr="00E82E2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E82E29">
        <w:rPr>
          <w:lang w:val="ru-RU"/>
        </w:rPr>
        <w:t>Алгоритм письменного вычитания трехзначных чисел.</w:t>
      </w:r>
      <w:r>
        <w:rPr>
          <w:lang w:val="ru-RU"/>
        </w:rPr>
        <w:t xml:space="preserve"> (Учебник, ч.2, с. 72).</w:t>
      </w:r>
    </w:p>
  </w:comment>
  <w:comment w:id="91" w:author="лариса" w:date="2022-09-03T19:41:00Z" w:initials="л">
    <w:p w14:paraId="527EAD2F" w14:textId="77640AF0" w:rsidR="005E1C08" w:rsidRPr="00C16B65" w:rsidRDefault="005E1C08" w:rsidP="00F3281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№117). Подбор материала учителем самостоятельно).</w:t>
      </w:r>
    </w:p>
    <w:p w14:paraId="60C6C614" w14:textId="77777777" w:rsidR="005E1C08" w:rsidRPr="00167D28" w:rsidRDefault="005E1C08" w:rsidP="00F32819">
      <w:pPr>
        <w:pStyle w:val="affa"/>
        <w:rPr>
          <w:lang w:val="ru-RU"/>
        </w:rPr>
      </w:pPr>
    </w:p>
  </w:comment>
  <w:comment w:id="92" w:author="лариса" w:date="2022-09-07T15:16:00Z" w:initials="л">
    <w:p w14:paraId="2BFAAF77" w14:textId="358AC75F" w:rsidR="005E1C08" w:rsidRPr="00127275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№106</w:t>
      </w:r>
    </w:p>
  </w:comment>
  <w:comment w:id="93" w:author="лариса" w:date="2022-09-04T15:56:00Z" w:initials="л">
    <w:p w14:paraId="41FD8C81" w14:textId="3318EBBF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умножения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88).</w:t>
      </w:r>
    </w:p>
  </w:comment>
  <w:comment w:id="94" w:author="лариса" w:date="2022-09-04T15:58:00Z" w:initials="л">
    <w:p w14:paraId="5E18CA4A" w14:textId="1FF27F18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89.)</w:t>
      </w:r>
    </w:p>
  </w:comment>
  <w:comment w:id="95" w:author="лариса" w:date="2022-09-04T15:56:00Z" w:initials="л">
    <w:p w14:paraId="21007209" w14:textId="42FEF6A4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умножения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90).</w:t>
      </w:r>
    </w:p>
  </w:comment>
  <w:comment w:id="96" w:author="лариса" w:date="2022-09-04T16:07:00Z" w:initials="л">
    <w:p w14:paraId="3004C7CB" w14:textId="2A491C96" w:rsidR="005E1C08" w:rsidRPr="0022724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Ч.2, с. 91).</w:t>
      </w:r>
    </w:p>
  </w:comment>
  <w:comment w:id="97" w:author="лариса" w:date="2022-09-04T15:59:00Z" w:initials="л">
    <w:p w14:paraId="5F743600" w14:textId="41190191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деления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92).</w:t>
      </w:r>
    </w:p>
  </w:comment>
  <w:comment w:id="98" w:author="лариса" w:date="2022-09-04T16:01:00Z" w:initials="л">
    <w:p w14:paraId="775DEF90" w14:textId="545CD4CC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Ч.2, с. 93-94).</w:t>
      </w:r>
    </w:p>
  </w:comment>
  <w:comment w:id="99" w:author="лариса" w:date="2022-09-04T16:15:00Z" w:initials="л">
    <w:p w14:paraId="1A61AD44" w14:textId="69297D51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53. Подбор материала учителем самостоятельно.</w:t>
      </w:r>
    </w:p>
  </w:comment>
  <w:comment w:id="100" w:author="лариса" w:date="2022-09-04T16:13:00Z" w:initials="л">
    <w:p w14:paraId="3CF72350" w14:textId="75989747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деления умножением. (Учебник, ч.2, с.95)</w:t>
      </w:r>
    </w:p>
  </w:comment>
  <w:comment w:id="101" w:author="лариса" w:date="2022-09-04T15:59:00Z" w:initials="л">
    <w:p w14:paraId="3063D13F" w14:textId="373CAC28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деления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96).</w:t>
      </w:r>
    </w:p>
  </w:comment>
  <w:comment w:id="102" w:author="лариса" w:date="2022-09-04T16:20:00Z" w:initials="л">
    <w:p w14:paraId="4E361486" w14:textId="21C7C8D4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97</w:t>
      </w:r>
    </w:p>
  </w:comment>
  <w:comment w:id="103" w:author="лариса" w:date="2022-09-04T16:21:00Z" w:initials="л">
    <w:p w14:paraId="50731541" w14:textId="62E5C066" w:rsidR="005E1C08" w:rsidRPr="009821A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98.</w:t>
      </w:r>
    </w:p>
  </w:comment>
  <w:comment w:id="104" w:author="лариса" w:date="2022-09-04T16:23:00Z" w:initials="л">
    <w:p w14:paraId="4EAC474E" w14:textId="4D654651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124-125. Подбор материала учителем самостоятельно.</w:t>
      </w:r>
    </w:p>
  </w:comment>
  <w:comment w:id="105" w:author="лариса" w:date="2022-09-04T16:24:00Z" w:initials="л">
    <w:p w14:paraId="214520BA" w14:textId="6DE243F0" w:rsidR="005E1C08" w:rsidRPr="00E45726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№126. Подбор материала учителем самостоятельно.</w:t>
      </w:r>
    </w:p>
  </w:comment>
  <w:comment w:id="106" w:author="лариса" w:date="2022-09-04T16:26:00Z" w:initials="л">
    <w:p w14:paraId="522F098C" w14:textId="202B7878" w:rsidR="005E1C08" w:rsidRPr="00E45726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самотоятельно.</w:t>
      </w:r>
    </w:p>
  </w:comment>
  <w:comment w:id="107" w:author="лариса" w:date="2022-09-04T16:28:00Z" w:initials="л">
    <w:p w14:paraId="54BB023E" w14:textId="686A856C" w:rsidR="005E1C08" w:rsidRPr="00E45726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№115. Подбор материала учителем самотоятельно.</w:t>
      </w:r>
    </w:p>
  </w:comment>
  <w:comment w:id="108" w:author="лариса" w:date="2022-09-04T16:29:00Z" w:initials="л">
    <w:p w14:paraId="598D6264" w14:textId="650536A7" w:rsidR="005E1C08" w:rsidRPr="00E45726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самотоятельно.</w:t>
      </w:r>
    </w:p>
  </w:comment>
  <w:comment w:id="109" w:author="лариса" w:date="2022-08-14T04:24:00Z" w:initials="л">
    <w:p w14:paraId="6073783E" w14:textId="77777777" w:rsidR="005E1C08" w:rsidRPr="006D1182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0624D2" w15:done="0"/>
  <w15:commentEx w15:paraId="1DDDE40F" w15:done="0"/>
  <w15:commentEx w15:paraId="224D3C15" w15:done="0"/>
  <w15:commentEx w15:paraId="5AB255DB" w15:done="0"/>
  <w15:commentEx w15:paraId="11EDE73D" w15:done="0"/>
  <w15:commentEx w15:paraId="3F53E466" w15:done="0"/>
  <w15:commentEx w15:paraId="127A30BF" w15:done="0"/>
  <w15:commentEx w15:paraId="63D55109" w15:done="0"/>
  <w15:commentEx w15:paraId="5D3F86A3" w15:done="0"/>
  <w15:commentEx w15:paraId="0D2D5D1D" w15:done="0"/>
  <w15:commentEx w15:paraId="54C370A9" w15:done="0"/>
  <w15:commentEx w15:paraId="6A7ED4EC" w15:done="0"/>
  <w15:commentEx w15:paraId="71853313" w15:done="0"/>
  <w15:commentEx w15:paraId="2E0F4E1C" w15:done="0"/>
  <w15:commentEx w15:paraId="0C9AA7C2" w15:done="0"/>
  <w15:commentEx w15:paraId="1EF771E7" w15:done="0"/>
  <w15:commentEx w15:paraId="6A5CAA0B" w15:done="0"/>
  <w15:commentEx w15:paraId="16B60892" w15:done="0"/>
  <w15:commentEx w15:paraId="77398DCC" w15:done="0"/>
  <w15:commentEx w15:paraId="0CC3D5A0" w15:done="0"/>
  <w15:commentEx w15:paraId="00A68E2F" w15:done="0"/>
  <w15:commentEx w15:paraId="36180BBD" w15:done="0"/>
  <w15:commentEx w15:paraId="68E3FA48" w15:done="0"/>
  <w15:commentEx w15:paraId="19678FF9" w15:done="0"/>
  <w15:commentEx w15:paraId="4402F6FC" w15:done="0"/>
  <w15:commentEx w15:paraId="6AA9A776" w15:done="0"/>
  <w15:commentEx w15:paraId="795B389E" w15:done="0"/>
  <w15:commentEx w15:paraId="2A3BFD4D" w15:done="0"/>
  <w15:commentEx w15:paraId="4FA151BB" w15:done="0"/>
  <w15:commentEx w15:paraId="22817C3B" w15:done="0"/>
  <w15:commentEx w15:paraId="15CBB803" w15:done="0"/>
  <w15:commentEx w15:paraId="2D21D3F7" w15:done="0"/>
  <w15:commentEx w15:paraId="7BD3578F" w15:done="0"/>
  <w15:commentEx w15:paraId="35973BF7" w15:done="0"/>
  <w15:commentEx w15:paraId="4A24588E" w15:done="0"/>
  <w15:commentEx w15:paraId="15F594B8" w15:done="0"/>
  <w15:commentEx w15:paraId="187A0AA2" w15:done="0"/>
  <w15:commentEx w15:paraId="1494C9E3" w15:done="0"/>
  <w15:commentEx w15:paraId="25A4C920" w15:done="0"/>
  <w15:commentEx w15:paraId="0F79DA75" w15:done="0"/>
  <w15:commentEx w15:paraId="7009F53E" w15:done="0"/>
  <w15:commentEx w15:paraId="5F7D0C5A" w15:done="0"/>
  <w15:commentEx w15:paraId="6BDD0793" w15:done="0"/>
  <w15:commentEx w15:paraId="3DB0D87D" w15:done="0"/>
  <w15:commentEx w15:paraId="1E212A07" w15:done="0"/>
  <w15:commentEx w15:paraId="6A16C3D3" w15:done="0"/>
  <w15:commentEx w15:paraId="0DF1516F" w15:done="0"/>
  <w15:commentEx w15:paraId="32B8C95D" w15:done="0"/>
  <w15:commentEx w15:paraId="3D520E89" w15:done="0"/>
  <w15:commentEx w15:paraId="7FAD7BE5" w15:done="0"/>
  <w15:commentEx w15:paraId="75542420" w15:done="0"/>
  <w15:commentEx w15:paraId="3E76290E" w15:done="0"/>
  <w15:commentEx w15:paraId="35F9BC5C" w15:done="0"/>
  <w15:commentEx w15:paraId="2D620037" w15:done="0"/>
  <w15:commentEx w15:paraId="061DC968" w15:done="0"/>
  <w15:commentEx w15:paraId="2B762863" w15:done="0"/>
  <w15:commentEx w15:paraId="2584E45F" w15:done="0"/>
  <w15:commentEx w15:paraId="28E2B9FC" w15:done="0"/>
  <w15:commentEx w15:paraId="71AB0183" w15:done="0"/>
  <w15:commentEx w15:paraId="3A2CA897" w15:done="0"/>
  <w15:commentEx w15:paraId="26B9C8BE" w15:done="0"/>
  <w15:commentEx w15:paraId="681C3341" w15:done="0"/>
  <w15:commentEx w15:paraId="74A978ED" w15:done="0"/>
  <w15:commentEx w15:paraId="243A68B4" w15:done="0"/>
  <w15:commentEx w15:paraId="2E1AB538" w15:done="0"/>
  <w15:commentEx w15:paraId="6F86DE68" w15:done="0"/>
  <w15:commentEx w15:paraId="2C491052" w15:done="0"/>
  <w15:commentEx w15:paraId="1FADF3CA" w15:done="0"/>
  <w15:commentEx w15:paraId="6E7B80AA" w15:done="0"/>
  <w15:commentEx w15:paraId="30B370BF" w15:done="0"/>
  <w15:commentEx w15:paraId="6703CF1A" w15:done="0"/>
  <w15:commentEx w15:paraId="4FF7E042" w15:done="0"/>
  <w15:commentEx w15:paraId="3D11C0E3" w15:done="0"/>
  <w15:commentEx w15:paraId="7AA3ADCF" w15:done="0"/>
  <w15:commentEx w15:paraId="4EA284B7" w15:done="0"/>
  <w15:commentEx w15:paraId="0B40D769" w15:done="0"/>
  <w15:commentEx w15:paraId="736A33DD" w15:done="0"/>
  <w15:commentEx w15:paraId="53364442" w15:done="0"/>
  <w15:commentEx w15:paraId="269A5BB8" w15:done="0"/>
  <w15:commentEx w15:paraId="120A0B96" w15:done="0"/>
  <w15:commentEx w15:paraId="146C8EEC" w15:done="0"/>
  <w15:commentEx w15:paraId="54EA59F5" w15:done="0"/>
  <w15:commentEx w15:paraId="72377870" w15:done="0"/>
  <w15:commentEx w15:paraId="2EFD78AF" w15:done="0"/>
  <w15:commentEx w15:paraId="27E9DBA4" w15:done="0"/>
  <w15:commentEx w15:paraId="3B53A83E" w15:done="0"/>
  <w15:commentEx w15:paraId="6447B2A0" w15:done="0"/>
  <w15:commentEx w15:paraId="2563E98D" w15:done="0"/>
  <w15:commentEx w15:paraId="248E0190" w15:done="0"/>
  <w15:commentEx w15:paraId="06FF0017" w15:done="0"/>
  <w15:commentEx w15:paraId="1233DF90" w15:done="0"/>
  <w15:commentEx w15:paraId="60C6C614" w15:done="0"/>
  <w15:commentEx w15:paraId="2BFAAF77" w15:done="0"/>
  <w15:commentEx w15:paraId="41FD8C81" w15:done="0"/>
  <w15:commentEx w15:paraId="5E18CA4A" w15:done="0"/>
  <w15:commentEx w15:paraId="21007209" w15:done="0"/>
  <w15:commentEx w15:paraId="3004C7CB" w15:done="0"/>
  <w15:commentEx w15:paraId="5F743600" w15:done="0"/>
  <w15:commentEx w15:paraId="775DEF90" w15:done="0"/>
  <w15:commentEx w15:paraId="1A61AD44" w15:done="0"/>
  <w15:commentEx w15:paraId="3CF72350" w15:done="0"/>
  <w15:commentEx w15:paraId="3063D13F" w15:done="0"/>
  <w15:commentEx w15:paraId="4E361486" w15:done="0"/>
  <w15:commentEx w15:paraId="50731541" w15:done="0"/>
  <w15:commentEx w15:paraId="4EAC474E" w15:done="0"/>
  <w15:commentEx w15:paraId="214520BA" w15:done="0"/>
  <w15:commentEx w15:paraId="522F098C" w15:done="0"/>
  <w15:commentEx w15:paraId="54BB023E" w15:done="0"/>
  <w15:commentEx w15:paraId="598D6264" w15:done="0"/>
  <w15:commentEx w15:paraId="6073783E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93BCE" w14:textId="77777777" w:rsidR="00156404" w:rsidRDefault="00156404" w:rsidP="00543B6C">
      <w:pPr>
        <w:spacing w:after="0" w:line="240" w:lineRule="auto"/>
      </w:pPr>
      <w:r>
        <w:separator/>
      </w:r>
    </w:p>
  </w:endnote>
  <w:endnote w:type="continuationSeparator" w:id="0">
    <w:p w14:paraId="060A7BAF" w14:textId="77777777" w:rsidR="00156404" w:rsidRDefault="00156404" w:rsidP="00543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BD179" w14:textId="77777777" w:rsidR="00156404" w:rsidRDefault="00156404" w:rsidP="00543B6C">
      <w:pPr>
        <w:spacing w:after="0" w:line="240" w:lineRule="auto"/>
      </w:pPr>
      <w:r>
        <w:separator/>
      </w:r>
    </w:p>
  </w:footnote>
  <w:footnote w:type="continuationSeparator" w:id="0">
    <w:p w14:paraId="41E8DD80" w14:textId="77777777" w:rsidR="00156404" w:rsidRDefault="00156404" w:rsidP="00543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325009"/>
    <w:multiLevelType w:val="hybridMultilevel"/>
    <w:tmpl w:val="70086948"/>
    <w:lvl w:ilvl="0" w:tplc="F4F6266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E4192"/>
    <w:multiLevelType w:val="hybridMultilevel"/>
    <w:tmpl w:val="5E322F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37F6F"/>
    <w:multiLevelType w:val="hybridMultilevel"/>
    <w:tmpl w:val="30662C7C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2" w15:restartNumberingAfterBreak="0">
    <w:nsid w:val="34765BCC"/>
    <w:multiLevelType w:val="hybridMultilevel"/>
    <w:tmpl w:val="E0E2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73789"/>
    <w:multiLevelType w:val="hybridMultilevel"/>
    <w:tmpl w:val="4FB2D9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796"/>
    <w:rsid w:val="00023BF0"/>
    <w:rsid w:val="00034616"/>
    <w:rsid w:val="0006063C"/>
    <w:rsid w:val="00065C39"/>
    <w:rsid w:val="0007015E"/>
    <w:rsid w:val="00072C15"/>
    <w:rsid w:val="000A0060"/>
    <w:rsid w:val="000A67E8"/>
    <w:rsid w:val="000B7E10"/>
    <w:rsid w:val="000D5E79"/>
    <w:rsid w:val="000E577C"/>
    <w:rsid w:val="000F0359"/>
    <w:rsid w:val="000F2FB5"/>
    <w:rsid w:val="000F363B"/>
    <w:rsid w:val="00110A1F"/>
    <w:rsid w:val="00127275"/>
    <w:rsid w:val="00147BFF"/>
    <w:rsid w:val="0015074B"/>
    <w:rsid w:val="00156404"/>
    <w:rsid w:val="00156616"/>
    <w:rsid w:val="00167D28"/>
    <w:rsid w:val="0017099D"/>
    <w:rsid w:val="00184B72"/>
    <w:rsid w:val="00187E36"/>
    <w:rsid w:val="00191D59"/>
    <w:rsid w:val="001A1E0B"/>
    <w:rsid w:val="001D16D8"/>
    <w:rsid w:val="001D36B0"/>
    <w:rsid w:val="001D373E"/>
    <w:rsid w:val="001E6D8B"/>
    <w:rsid w:val="001F0508"/>
    <w:rsid w:val="002106A1"/>
    <w:rsid w:val="002171F6"/>
    <w:rsid w:val="00217E5E"/>
    <w:rsid w:val="0022162E"/>
    <w:rsid w:val="0022724B"/>
    <w:rsid w:val="00227828"/>
    <w:rsid w:val="00230D3A"/>
    <w:rsid w:val="00254055"/>
    <w:rsid w:val="002750FA"/>
    <w:rsid w:val="002808AE"/>
    <w:rsid w:val="00294728"/>
    <w:rsid w:val="0029639D"/>
    <w:rsid w:val="002A5D34"/>
    <w:rsid w:val="002B5F59"/>
    <w:rsid w:val="002C4795"/>
    <w:rsid w:val="00302C46"/>
    <w:rsid w:val="00306E80"/>
    <w:rsid w:val="00325921"/>
    <w:rsid w:val="00326F90"/>
    <w:rsid w:val="00344131"/>
    <w:rsid w:val="003568E2"/>
    <w:rsid w:val="003750F4"/>
    <w:rsid w:val="00376B75"/>
    <w:rsid w:val="00384958"/>
    <w:rsid w:val="003C24B0"/>
    <w:rsid w:val="003D18A3"/>
    <w:rsid w:val="003E6D4B"/>
    <w:rsid w:val="003E7D2C"/>
    <w:rsid w:val="003F69C8"/>
    <w:rsid w:val="00403822"/>
    <w:rsid w:val="00427575"/>
    <w:rsid w:val="00430955"/>
    <w:rsid w:val="00462B22"/>
    <w:rsid w:val="00466E73"/>
    <w:rsid w:val="004B5D41"/>
    <w:rsid w:val="004B61EE"/>
    <w:rsid w:val="004C4379"/>
    <w:rsid w:val="004D205D"/>
    <w:rsid w:val="004D2B43"/>
    <w:rsid w:val="004E4EAB"/>
    <w:rsid w:val="004F3476"/>
    <w:rsid w:val="00527A67"/>
    <w:rsid w:val="005417AB"/>
    <w:rsid w:val="00542C86"/>
    <w:rsid w:val="00543B6C"/>
    <w:rsid w:val="00552602"/>
    <w:rsid w:val="00554EF5"/>
    <w:rsid w:val="00570317"/>
    <w:rsid w:val="00574567"/>
    <w:rsid w:val="00594FC2"/>
    <w:rsid w:val="005A24C2"/>
    <w:rsid w:val="005C2AE3"/>
    <w:rsid w:val="005C73EE"/>
    <w:rsid w:val="005D1843"/>
    <w:rsid w:val="005D45DD"/>
    <w:rsid w:val="005D6816"/>
    <w:rsid w:val="005E1C08"/>
    <w:rsid w:val="005E39E2"/>
    <w:rsid w:val="00602704"/>
    <w:rsid w:val="0066639F"/>
    <w:rsid w:val="00667FF3"/>
    <w:rsid w:val="00672F87"/>
    <w:rsid w:val="00682B5F"/>
    <w:rsid w:val="0069204C"/>
    <w:rsid w:val="0069466D"/>
    <w:rsid w:val="006B426F"/>
    <w:rsid w:val="006B4C84"/>
    <w:rsid w:val="006D1182"/>
    <w:rsid w:val="006D26AF"/>
    <w:rsid w:val="006E1C09"/>
    <w:rsid w:val="006E6FA0"/>
    <w:rsid w:val="007240A6"/>
    <w:rsid w:val="00734F70"/>
    <w:rsid w:val="0076158B"/>
    <w:rsid w:val="00785701"/>
    <w:rsid w:val="007909EA"/>
    <w:rsid w:val="00791ED9"/>
    <w:rsid w:val="007C14C3"/>
    <w:rsid w:val="007C7B8B"/>
    <w:rsid w:val="007E1262"/>
    <w:rsid w:val="007F08A6"/>
    <w:rsid w:val="00812E5F"/>
    <w:rsid w:val="0082348B"/>
    <w:rsid w:val="00830C63"/>
    <w:rsid w:val="00852128"/>
    <w:rsid w:val="008613AB"/>
    <w:rsid w:val="00867993"/>
    <w:rsid w:val="00872723"/>
    <w:rsid w:val="0087479F"/>
    <w:rsid w:val="008D387C"/>
    <w:rsid w:val="009821AA"/>
    <w:rsid w:val="00984474"/>
    <w:rsid w:val="00991EBA"/>
    <w:rsid w:val="009C4EB4"/>
    <w:rsid w:val="009D219C"/>
    <w:rsid w:val="009E093E"/>
    <w:rsid w:val="009F5389"/>
    <w:rsid w:val="009F7EAB"/>
    <w:rsid w:val="00A066D2"/>
    <w:rsid w:val="00A10BC7"/>
    <w:rsid w:val="00A111CF"/>
    <w:rsid w:val="00A3178F"/>
    <w:rsid w:val="00A35151"/>
    <w:rsid w:val="00A37760"/>
    <w:rsid w:val="00A7144B"/>
    <w:rsid w:val="00AA1D8D"/>
    <w:rsid w:val="00AC3A76"/>
    <w:rsid w:val="00AC40DF"/>
    <w:rsid w:val="00AC52DD"/>
    <w:rsid w:val="00AE5D3F"/>
    <w:rsid w:val="00AE7B0B"/>
    <w:rsid w:val="00B21F64"/>
    <w:rsid w:val="00B326BA"/>
    <w:rsid w:val="00B42030"/>
    <w:rsid w:val="00B47730"/>
    <w:rsid w:val="00B56992"/>
    <w:rsid w:val="00B635A9"/>
    <w:rsid w:val="00B803FA"/>
    <w:rsid w:val="00BA1717"/>
    <w:rsid w:val="00BA6809"/>
    <w:rsid w:val="00BF42F7"/>
    <w:rsid w:val="00C16B65"/>
    <w:rsid w:val="00C24C64"/>
    <w:rsid w:val="00C34807"/>
    <w:rsid w:val="00C44E37"/>
    <w:rsid w:val="00C54623"/>
    <w:rsid w:val="00C55683"/>
    <w:rsid w:val="00C80716"/>
    <w:rsid w:val="00C830FE"/>
    <w:rsid w:val="00CA249A"/>
    <w:rsid w:val="00CB0664"/>
    <w:rsid w:val="00CD41AE"/>
    <w:rsid w:val="00D025A0"/>
    <w:rsid w:val="00D24CC2"/>
    <w:rsid w:val="00D40BD1"/>
    <w:rsid w:val="00D43976"/>
    <w:rsid w:val="00D50001"/>
    <w:rsid w:val="00D571D2"/>
    <w:rsid w:val="00D62365"/>
    <w:rsid w:val="00D9102F"/>
    <w:rsid w:val="00DA3B5B"/>
    <w:rsid w:val="00E1641E"/>
    <w:rsid w:val="00E17FC6"/>
    <w:rsid w:val="00E312DE"/>
    <w:rsid w:val="00E3690B"/>
    <w:rsid w:val="00E45726"/>
    <w:rsid w:val="00E5634A"/>
    <w:rsid w:val="00E62391"/>
    <w:rsid w:val="00E71543"/>
    <w:rsid w:val="00E75138"/>
    <w:rsid w:val="00E82E29"/>
    <w:rsid w:val="00E86C8A"/>
    <w:rsid w:val="00EA6FCD"/>
    <w:rsid w:val="00EC101B"/>
    <w:rsid w:val="00EE7E9E"/>
    <w:rsid w:val="00F005D8"/>
    <w:rsid w:val="00F02757"/>
    <w:rsid w:val="00F32819"/>
    <w:rsid w:val="00F43798"/>
    <w:rsid w:val="00F704BC"/>
    <w:rsid w:val="00F949BF"/>
    <w:rsid w:val="00F95049"/>
    <w:rsid w:val="00F961C7"/>
    <w:rsid w:val="00FC44C3"/>
    <w:rsid w:val="00FC693F"/>
    <w:rsid w:val="00FE44CD"/>
    <w:rsid w:val="00FF214E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048F6"/>
  <w15:docId w15:val="{94C8AE3E-2285-4D30-8CA7-B6AF5711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949BF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0D5E79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0D5E79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0D5E7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D5E79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D5E79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0D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0D5E79"/>
    <w:rPr>
      <w:rFonts w:ascii="Segoe UI" w:hAnsi="Segoe UI" w:cs="Segoe UI"/>
      <w:sz w:val="18"/>
      <w:szCs w:val="18"/>
    </w:rPr>
  </w:style>
  <w:style w:type="paragraph" w:styleId="afff0">
    <w:name w:val="Normal (Web)"/>
    <w:basedOn w:val="a1"/>
    <w:uiPriority w:val="99"/>
    <w:semiHidden/>
    <w:unhideWhenUsed/>
    <w:rsid w:val="005A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4">
    <w:name w:val="Сетка таблицы1"/>
    <w:basedOn w:val="a3"/>
    <w:next w:val="aff0"/>
    <w:uiPriority w:val="39"/>
    <w:rsid w:val="00543B6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zipgrade.com/" TargetMode="External"/><Relationship Id="rId299" Type="http://schemas.openxmlformats.org/officeDocument/2006/relationships/hyperlink" Target="https://www.zipgrade.com/" TargetMode="External"/><Relationship Id="rId303" Type="http://schemas.openxmlformats.org/officeDocument/2006/relationships/hyperlink" Target="https://uchi.ru/" TargetMode="External"/><Relationship Id="rId21" Type="http://schemas.openxmlformats.org/officeDocument/2006/relationships/hyperlink" Target="https://www.plickers.com/" TargetMode="External"/><Relationship Id="rId42" Type="http://schemas.openxmlformats.org/officeDocument/2006/relationships/hyperlink" Target="https://www.plickers.com/" TargetMode="External"/><Relationship Id="rId63" Type="http://schemas.openxmlformats.org/officeDocument/2006/relationships/hyperlink" Target="https://www.plickers.com/" TargetMode="External"/><Relationship Id="rId84" Type="http://schemas.openxmlformats.org/officeDocument/2006/relationships/hyperlink" Target="https://www.plickers.com/" TargetMode="External"/><Relationship Id="rId138" Type="http://schemas.openxmlformats.org/officeDocument/2006/relationships/hyperlink" Target="https://www.zipgrade.com/" TargetMode="External"/><Relationship Id="rId159" Type="http://schemas.openxmlformats.org/officeDocument/2006/relationships/hyperlink" Target="https://www.zipgrade.com/" TargetMode="External"/><Relationship Id="rId170" Type="http://schemas.openxmlformats.org/officeDocument/2006/relationships/hyperlink" Target="https://uchi.ru/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uchi.ru/" TargetMode="External"/><Relationship Id="rId226" Type="http://schemas.openxmlformats.org/officeDocument/2006/relationships/hyperlink" Target="https://uchi.ru/" TargetMode="External"/><Relationship Id="rId247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268" Type="http://schemas.openxmlformats.org/officeDocument/2006/relationships/hyperlink" Target="https://uchi.ru/" TargetMode="External"/><Relationship Id="rId289" Type="http://schemas.openxmlformats.org/officeDocument/2006/relationships/hyperlink" Target="https://uchi.ru/" TargetMode="External"/><Relationship Id="rId11" Type="http://schemas.openxmlformats.org/officeDocument/2006/relationships/hyperlink" Target="https://www.yaklass.ru/" TargetMode="External"/><Relationship Id="rId32" Type="http://schemas.openxmlformats.org/officeDocument/2006/relationships/hyperlink" Target="https://www.yaklass.ru/" TargetMode="External"/><Relationship Id="rId53" Type="http://schemas.openxmlformats.org/officeDocument/2006/relationships/hyperlink" Target="https://www.yaklass.ru/" TargetMode="External"/><Relationship Id="rId74" Type="http://schemas.openxmlformats.org/officeDocument/2006/relationships/hyperlink" Target="https://www.yaklass.ru/" TargetMode="External"/><Relationship Id="rId128" Type="http://schemas.openxmlformats.org/officeDocument/2006/relationships/hyperlink" Target="https://uchi.ru/" TargetMode="External"/><Relationship Id="rId149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yaklass.ru/" TargetMode="External"/><Relationship Id="rId160" Type="http://schemas.openxmlformats.org/officeDocument/2006/relationships/hyperlink" Target="https://learningapps.org/" TargetMode="External"/><Relationship Id="rId181" Type="http://schemas.openxmlformats.org/officeDocument/2006/relationships/hyperlink" Target="https://learningapps.org/" TargetMode="External"/><Relationship Id="rId216" Type="http://schemas.openxmlformats.org/officeDocument/2006/relationships/hyperlink" Target="https://learningapps.org/" TargetMode="External"/><Relationship Id="rId237" Type="http://schemas.openxmlformats.org/officeDocument/2006/relationships/hyperlink" Target="https://learningapps.org/" TargetMode="External"/><Relationship Id="rId258" Type="http://schemas.openxmlformats.org/officeDocument/2006/relationships/hyperlink" Target="https://learningapps.org/" TargetMode="External"/><Relationship Id="rId279" Type="http://schemas.openxmlformats.org/officeDocument/2006/relationships/hyperlink" Target="https://learningapps.org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learningapps.org/" TargetMode="External"/><Relationship Id="rId139" Type="http://schemas.openxmlformats.org/officeDocument/2006/relationships/hyperlink" Target="https://learningapps.org/" TargetMode="External"/><Relationship Id="rId290" Type="http://schemas.openxmlformats.org/officeDocument/2006/relationships/hyperlink" Target="https://education.yandex.ru/" TargetMode="External"/><Relationship Id="rId304" Type="http://schemas.openxmlformats.org/officeDocument/2006/relationships/hyperlink" Target="https://education.yandex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education.yandex.ru/" TargetMode="External"/><Relationship Id="rId171" Type="http://schemas.openxmlformats.org/officeDocument/2006/relationships/hyperlink" Target="https://education.yandex.ru/" TargetMode="External"/><Relationship Id="rId192" Type="http://schemas.openxmlformats.org/officeDocument/2006/relationships/hyperlink" Target="https://education.yandex.ru/" TargetMode="External"/><Relationship Id="rId206" Type="http://schemas.openxmlformats.org/officeDocument/2006/relationships/hyperlink" Target="https://education.yandex.ru/" TargetMode="External"/><Relationship Id="rId227" Type="http://schemas.openxmlformats.org/officeDocument/2006/relationships/hyperlink" Target="https://education.yandex.ru/" TargetMode="External"/><Relationship Id="rId248" Type="http://schemas.openxmlformats.org/officeDocument/2006/relationships/hyperlink" Target="https://education.yandex.ru/" TargetMode="External"/><Relationship Id="rId269" Type="http://schemas.openxmlformats.org/officeDocument/2006/relationships/hyperlink" Target="https://education.yandex.ru/" TargetMode="External"/><Relationship Id="rId12" Type="http://schemas.openxmlformats.org/officeDocument/2006/relationships/hyperlink" Target="https://www.zipgrade.com/" TargetMode="External"/><Relationship Id="rId33" Type="http://schemas.openxmlformats.org/officeDocument/2006/relationships/hyperlink" Target="https://www.zipgrade.com/" TargetMode="External"/><Relationship Id="rId108" Type="http://schemas.openxmlformats.org/officeDocument/2006/relationships/hyperlink" Target="https://education.yandex.ru/" TargetMode="External"/><Relationship Id="rId129" Type="http://schemas.openxmlformats.org/officeDocument/2006/relationships/hyperlink" Target="https://education.yandex.ru/" TargetMode="External"/><Relationship Id="rId280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5" Type="http://schemas.openxmlformats.org/officeDocument/2006/relationships/hyperlink" Target="https://www.zipgrade.com/" TargetMode="External"/><Relationship Id="rId96" Type="http://schemas.openxmlformats.org/officeDocument/2006/relationships/hyperlink" Target="https://www.zipgrade.com/" TargetMode="External"/><Relationship Id="rId140" Type="http://schemas.openxmlformats.org/officeDocument/2006/relationships/hyperlink" Target="https://www.plickers.com/" TargetMode="External"/><Relationship Id="rId161" Type="http://schemas.openxmlformats.org/officeDocument/2006/relationships/hyperlink" Target="https://www.plickers.com/" TargetMode="External"/><Relationship Id="rId182" Type="http://schemas.openxmlformats.org/officeDocument/2006/relationships/hyperlink" Target="https://www.plickers.com/" TargetMode="External"/><Relationship Id="rId217" Type="http://schemas.openxmlformats.org/officeDocument/2006/relationships/hyperlink" Target="https://www.plickers.com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plickers.com/" TargetMode="External"/><Relationship Id="rId259" Type="http://schemas.openxmlformats.org/officeDocument/2006/relationships/hyperlink" Target="https://www.plickers.com/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www.plickers.com/" TargetMode="External"/><Relationship Id="rId270" Type="http://schemas.openxmlformats.org/officeDocument/2006/relationships/hyperlink" Target="https://www.yaklass.ru/" TargetMode="External"/><Relationship Id="rId291" Type="http://schemas.openxmlformats.org/officeDocument/2006/relationships/hyperlink" Target="https://www.yaklass.ru/" TargetMode="External"/><Relationship Id="rId305" Type="http://schemas.openxmlformats.org/officeDocument/2006/relationships/hyperlink" Target="https://www.yaklass.ru/" TargetMode="External"/><Relationship Id="rId44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130" Type="http://schemas.openxmlformats.org/officeDocument/2006/relationships/hyperlink" Target="https://www.yaklass.ru/" TargetMode="External"/><Relationship Id="rId151" Type="http://schemas.openxmlformats.org/officeDocument/2006/relationships/hyperlink" Target="https://www.yaklass.ru/" TargetMode="External"/><Relationship Id="rId172" Type="http://schemas.openxmlformats.org/officeDocument/2006/relationships/hyperlink" Target="https://www.yaklass.ru/" TargetMode="External"/><Relationship Id="rId193" Type="http://schemas.openxmlformats.org/officeDocument/2006/relationships/hyperlink" Target="https://www.yaklass.ru/" TargetMode="External"/><Relationship Id="rId207" Type="http://schemas.openxmlformats.org/officeDocument/2006/relationships/hyperlink" Target="https://www.yaklass.ru/" TargetMode="External"/><Relationship Id="rId228" Type="http://schemas.openxmlformats.org/officeDocument/2006/relationships/hyperlink" Target="https://www.yaklass.ru/" TargetMode="External"/><Relationship Id="rId249" Type="http://schemas.openxmlformats.org/officeDocument/2006/relationships/hyperlink" Target="https://www.yaklass.ru/" TargetMode="External"/><Relationship Id="rId13" Type="http://schemas.openxmlformats.org/officeDocument/2006/relationships/hyperlink" Target="https://learningapps.org/" TargetMode="External"/><Relationship Id="rId109" Type="http://schemas.openxmlformats.org/officeDocument/2006/relationships/hyperlink" Target="https://www.yaklass.ru/" TargetMode="External"/><Relationship Id="rId260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34" Type="http://schemas.openxmlformats.org/officeDocument/2006/relationships/hyperlink" Target="https://learningapps.org/" TargetMode="External"/><Relationship Id="rId55" Type="http://schemas.openxmlformats.org/officeDocument/2006/relationships/hyperlink" Target="https://learningapps.org/" TargetMode="External"/><Relationship Id="rId76" Type="http://schemas.openxmlformats.org/officeDocument/2006/relationships/hyperlink" Target="https://learningapps.org/" TargetMode="External"/><Relationship Id="rId97" Type="http://schemas.openxmlformats.org/officeDocument/2006/relationships/hyperlink" Target="https://learningapps.org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www.zipgrade.com/" TargetMode="External"/><Relationship Id="rId271" Type="http://schemas.openxmlformats.org/officeDocument/2006/relationships/hyperlink" Target="https://www.zipgrade.com/" TargetMode="External"/><Relationship Id="rId292" Type="http://schemas.openxmlformats.org/officeDocument/2006/relationships/hyperlink" Target="https://www.zipgrade.com/" TargetMode="External"/><Relationship Id="rId306" Type="http://schemas.openxmlformats.org/officeDocument/2006/relationships/hyperlink" Target="https://www.zipgrade.com/" TargetMode="External"/><Relationship Id="rId24" Type="http://schemas.openxmlformats.org/officeDocument/2006/relationships/hyperlink" Target="https://education.yandex.ru/" TargetMode="External"/><Relationship Id="rId45" Type="http://schemas.openxmlformats.org/officeDocument/2006/relationships/hyperlink" Target="https://education.yandex.ru/" TargetMode="External"/><Relationship Id="rId66" Type="http://schemas.openxmlformats.org/officeDocument/2006/relationships/hyperlink" Target="https://education.yandex.ru/" TargetMode="External"/><Relationship Id="rId87" Type="http://schemas.openxmlformats.org/officeDocument/2006/relationships/hyperlink" Target="https://education.yandex.ru/" TargetMode="External"/><Relationship Id="rId110" Type="http://schemas.openxmlformats.org/officeDocument/2006/relationships/hyperlink" Target="https://www.zipgrade.com/" TargetMode="External"/><Relationship Id="rId131" Type="http://schemas.openxmlformats.org/officeDocument/2006/relationships/hyperlink" Target="https://www.zipgrade.com/" TargetMode="External"/><Relationship Id="rId61" Type="http://schemas.openxmlformats.org/officeDocument/2006/relationships/hyperlink" Target="https://www.zipgrade.com/" TargetMode="External"/><Relationship Id="rId82" Type="http://schemas.openxmlformats.org/officeDocument/2006/relationships/hyperlink" Target="https://www.zipgrade.com/" TargetMode="External"/><Relationship Id="rId152" Type="http://schemas.openxmlformats.org/officeDocument/2006/relationships/hyperlink" Target="https://www.zipgrade.com/" TargetMode="External"/><Relationship Id="rId173" Type="http://schemas.openxmlformats.org/officeDocument/2006/relationships/hyperlink" Target="https://www.zipgrade.com/" TargetMode="External"/><Relationship Id="rId194" Type="http://schemas.openxmlformats.org/officeDocument/2006/relationships/hyperlink" Target="https://www.zipgrade.com/" TargetMode="External"/><Relationship Id="rId199" Type="http://schemas.openxmlformats.org/officeDocument/2006/relationships/hyperlink" Target="https://education.yandex.ru/" TargetMode="External"/><Relationship Id="rId203" Type="http://schemas.openxmlformats.org/officeDocument/2006/relationships/hyperlink" Target="https://www.plickers.com/" TargetMode="External"/><Relationship Id="rId208" Type="http://schemas.openxmlformats.org/officeDocument/2006/relationships/hyperlink" Target="https://www.zipgrade.com/" TargetMode="External"/><Relationship Id="rId229" Type="http://schemas.openxmlformats.org/officeDocument/2006/relationships/hyperlink" Target="https://www.zipgrade.com/" TargetMode="External"/><Relationship Id="rId19" Type="http://schemas.openxmlformats.org/officeDocument/2006/relationships/hyperlink" Target="https://www.zipgrade.com/" TargetMode="External"/><Relationship Id="rId224" Type="http://schemas.openxmlformats.org/officeDocument/2006/relationships/hyperlink" Target="https://www.plickers.com/" TargetMode="External"/><Relationship Id="rId240" Type="http://schemas.openxmlformats.org/officeDocument/2006/relationships/hyperlink" Target="https://uchi.ru/" TargetMode="External"/><Relationship Id="rId245" Type="http://schemas.openxmlformats.org/officeDocument/2006/relationships/hyperlink" Target="https://www.plickers.com/" TargetMode="External"/><Relationship Id="rId261" Type="http://schemas.openxmlformats.org/officeDocument/2006/relationships/hyperlink" Target="https://uchi.ru/" TargetMode="External"/><Relationship Id="rId266" Type="http://schemas.openxmlformats.org/officeDocument/2006/relationships/hyperlink" Target="https://www.plickers.com/" TargetMode="External"/><Relationship Id="rId287" Type="http://schemas.openxmlformats.org/officeDocument/2006/relationships/hyperlink" Target="https://www.plickers.com/" TargetMode="External"/><Relationship Id="rId14" Type="http://schemas.openxmlformats.org/officeDocument/2006/relationships/hyperlink" Target="https://www.plickers.com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www.plickers.com/" TargetMode="External"/><Relationship Id="rId56" Type="http://schemas.openxmlformats.org/officeDocument/2006/relationships/hyperlink" Target="https://www.plickers.com/" TargetMode="External"/><Relationship Id="rId77" Type="http://schemas.openxmlformats.org/officeDocument/2006/relationships/hyperlink" Target="https://www.plickers.com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www.plickers.com/" TargetMode="External"/><Relationship Id="rId126" Type="http://schemas.openxmlformats.org/officeDocument/2006/relationships/hyperlink" Target="https://www.plickers.com/" TargetMode="External"/><Relationship Id="rId147" Type="http://schemas.openxmlformats.org/officeDocument/2006/relationships/hyperlink" Target="https://www.plickers.com/" TargetMode="External"/><Relationship Id="rId168" Type="http://schemas.openxmlformats.org/officeDocument/2006/relationships/hyperlink" Target="https://www.plickers.com/" TargetMode="External"/><Relationship Id="rId282" Type="http://schemas.openxmlformats.org/officeDocument/2006/relationships/hyperlink" Target="https://uchi.ru/" TargetMode="External"/><Relationship Id="rId312" Type="http://schemas.microsoft.com/office/2011/relationships/people" Target="people.xm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98" Type="http://schemas.openxmlformats.org/officeDocument/2006/relationships/hyperlink" Target="https://www.plickers.com/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184" Type="http://schemas.openxmlformats.org/officeDocument/2006/relationships/hyperlink" Target="https://uchi.ru/" TargetMode="External"/><Relationship Id="rId189" Type="http://schemas.openxmlformats.org/officeDocument/2006/relationships/hyperlink" Target="https://www.plickers.com/" TargetMode="External"/><Relationship Id="rId219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yaklass.ru/" TargetMode="External"/><Relationship Id="rId230" Type="http://schemas.openxmlformats.org/officeDocument/2006/relationships/hyperlink" Target="https://learningapps.org/" TargetMode="External"/><Relationship Id="rId235" Type="http://schemas.openxmlformats.org/officeDocument/2006/relationships/hyperlink" Target="https://www.yaklass.ru/" TargetMode="External"/><Relationship Id="rId251" Type="http://schemas.openxmlformats.org/officeDocument/2006/relationships/hyperlink" Target="https://learningapps.org/" TargetMode="External"/><Relationship Id="rId256" Type="http://schemas.openxmlformats.org/officeDocument/2006/relationships/hyperlink" Target="https://www.yaklass.ru/" TargetMode="External"/><Relationship Id="rId277" Type="http://schemas.openxmlformats.org/officeDocument/2006/relationships/hyperlink" Target="https://www.yaklass.ru/" TargetMode="External"/><Relationship Id="rId298" Type="http://schemas.openxmlformats.org/officeDocument/2006/relationships/hyperlink" Target="https://www.yaklass.ru/" TargetMode="External"/><Relationship Id="rId25" Type="http://schemas.openxmlformats.org/officeDocument/2006/relationships/hyperlink" Target="https://www.yaklass.ru/" TargetMode="External"/><Relationship Id="rId46" Type="http://schemas.openxmlformats.org/officeDocument/2006/relationships/hyperlink" Target="https://www.yaklass.ru/" TargetMode="External"/><Relationship Id="rId67" Type="http://schemas.openxmlformats.org/officeDocument/2006/relationships/hyperlink" Target="https://www.yaklass.ru/" TargetMode="External"/><Relationship Id="rId116" Type="http://schemas.openxmlformats.org/officeDocument/2006/relationships/hyperlink" Target="https://www.yaklass.ru/" TargetMode="External"/><Relationship Id="rId137" Type="http://schemas.openxmlformats.org/officeDocument/2006/relationships/hyperlink" Target="https://www.yaklass.ru/" TargetMode="External"/><Relationship Id="rId158" Type="http://schemas.openxmlformats.org/officeDocument/2006/relationships/hyperlink" Target="https://www.yaklass.ru/" TargetMode="External"/><Relationship Id="rId272" Type="http://schemas.openxmlformats.org/officeDocument/2006/relationships/hyperlink" Target="https://learningapps.org/" TargetMode="External"/><Relationship Id="rId293" Type="http://schemas.openxmlformats.org/officeDocument/2006/relationships/hyperlink" Target="https://learningapps.org/" TargetMode="External"/><Relationship Id="rId302" Type="http://schemas.openxmlformats.org/officeDocument/2006/relationships/hyperlink" Target="https://resh.edu.ru/" TargetMode="External"/><Relationship Id="rId307" Type="http://schemas.openxmlformats.org/officeDocument/2006/relationships/hyperlink" Target="https://learningapps.org/" TargetMode="External"/><Relationship Id="rId20" Type="http://schemas.openxmlformats.org/officeDocument/2006/relationships/hyperlink" Target="https://learningapps.org/" TargetMode="External"/><Relationship Id="rId41" Type="http://schemas.openxmlformats.org/officeDocument/2006/relationships/hyperlink" Target="https://learningapps.org/" TargetMode="External"/><Relationship Id="rId62" Type="http://schemas.openxmlformats.org/officeDocument/2006/relationships/hyperlink" Target="https://learningapps.org/" TargetMode="External"/><Relationship Id="rId83" Type="http://schemas.openxmlformats.org/officeDocument/2006/relationships/hyperlink" Target="https://learningapps.org/" TargetMode="External"/><Relationship Id="rId88" Type="http://schemas.openxmlformats.org/officeDocument/2006/relationships/hyperlink" Target="https://www.yaklass.ru/" TargetMode="External"/><Relationship Id="rId111" Type="http://schemas.openxmlformats.org/officeDocument/2006/relationships/hyperlink" Target="https://learningapps.org/" TargetMode="External"/><Relationship Id="rId132" Type="http://schemas.openxmlformats.org/officeDocument/2006/relationships/hyperlink" Target="https://learningapps.org/" TargetMode="External"/><Relationship Id="rId153" Type="http://schemas.openxmlformats.org/officeDocument/2006/relationships/hyperlink" Target="https://learningapps.org/" TargetMode="External"/><Relationship Id="rId174" Type="http://schemas.openxmlformats.org/officeDocument/2006/relationships/hyperlink" Target="https://learningapps.org/" TargetMode="External"/><Relationship Id="rId179" Type="http://schemas.openxmlformats.org/officeDocument/2006/relationships/hyperlink" Target="https://www.yaklass.ru/" TargetMode="External"/><Relationship Id="rId195" Type="http://schemas.openxmlformats.org/officeDocument/2006/relationships/hyperlink" Target="https://learningapps.org/" TargetMode="External"/><Relationship Id="rId209" Type="http://schemas.openxmlformats.org/officeDocument/2006/relationships/hyperlink" Target="https://learningapps.org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0" Type="http://schemas.openxmlformats.org/officeDocument/2006/relationships/hyperlink" Target="https://education.yandex.ru/" TargetMode="External"/><Relationship Id="rId225" Type="http://schemas.openxmlformats.org/officeDocument/2006/relationships/hyperlink" Target="https://resh.edu.ru/" TargetMode="External"/><Relationship Id="rId241" Type="http://schemas.openxmlformats.org/officeDocument/2006/relationships/hyperlink" Target="https://education.yandex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262" Type="http://schemas.openxmlformats.org/officeDocument/2006/relationships/hyperlink" Target="https://education.yandex.ru/" TargetMode="External"/><Relationship Id="rId283" Type="http://schemas.openxmlformats.org/officeDocument/2006/relationships/hyperlink" Target="https://education.yandex.ru/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education.yandex.ru/" TargetMode="External"/><Relationship Id="rId31" Type="http://schemas.openxmlformats.org/officeDocument/2006/relationships/hyperlink" Target="https://education.yandex.ru/" TargetMode="External"/><Relationship Id="rId52" Type="http://schemas.openxmlformats.org/officeDocument/2006/relationships/hyperlink" Target="https://education.yandex.ru/" TargetMode="External"/><Relationship Id="rId73" Type="http://schemas.openxmlformats.org/officeDocument/2006/relationships/hyperlink" Target="https://education.yandex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education.yandex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education.yandex.ru/" TargetMode="External"/><Relationship Id="rId122" Type="http://schemas.openxmlformats.org/officeDocument/2006/relationships/hyperlink" Target="https://education.yandex.ru/" TargetMode="External"/><Relationship Id="rId143" Type="http://schemas.openxmlformats.org/officeDocument/2006/relationships/hyperlink" Target="https://education.yandex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education.yandex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education.yand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80" Type="http://schemas.openxmlformats.org/officeDocument/2006/relationships/hyperlink" Target="https://www.zipgrade.com/" TargetMode="External"/><Relationship Id="rId210" Type="http://schemas.openxmlformats.org/officeDocument/2006/relationships/hyperlink" Target="https://www.plickers.com/" TargetMode="External"/><Relationship Id="rId215" Type="http://schemas.openxmlformats.org/officeDocument/2006/relationships/hyperlink" Target="https://www.zipgrade.com/" TargetMode="External"/><Relationship Id="rId236" Type="http://schemas.openxmlformats.org/officeDocument/2006/relationships/hyperlink" Target="https://www.zipgrade.com/" TargetMode="External"/><Relationship Id="rId257" Type="http://schemas.openxmlformats.org/officeDocument/2006/relationships/hyperlink" Target="https://www.zipgrade.com/" TargetMode="External"/><Relationship Id="rId278" Type="http://schemas.openxmlformats.org/officeDocument/2006/relationships/hyperlink" Target="https://www.zipgrade.com/" TargetMode="External"/><Relationship Id="rId26" Type="http://schemas.openxmlformats.org/officeDocument/2006/relationships/hyperlink" Target="https://www.zipgrade.com/" TargetMode="External"/><Relationship Id="rId231" Type="http://schemas.openxmlformats.org/officeDocument/2006/relationships/hyperlink" Target="https://www.plickers.com/" TargetMode="External"/><Relationship Id="rId252" Type="http://schemas.openxmlformats.org/officeDocument/2006/relationships/hyperlink" Target="https://www.plickers.com/" TargetMode="External"/><Relationship Id="rId273" Type="http://schemas.openxmlformats.org/officeDocument/2006/relationships/hyperlink" Target="https://www.plickers.com/" TargetMode="External"/><Relationship Id="rId294" Type="http://schemas.openxmlformats.org/officeDocument/2006/relationships/hyperlink" Target="https://www.plickers.com/" TargetMode="External"/><Relationship Id="rId308" Type="http://schemas.openxmlformats.org/officeDocument/2006/relationships/hyperlink" Target="https://www.plickers.com/" TargetMode="External"/><Relationship Id="rId47" Type="http://schemas.openxmlformats.org/officeDocument/2006/relationships/hyperlink" Target="https://www.zipgrade.com/" TargetMode="External"/><Relationship Id="rId68" Type="http://schemas.openxmlformats.org/officeDocument/2006/relationships/hyperlink" Target="https://www.zipgrade.com/" TargetMode="External"/><Relationship Id="rId89" Type="http://schemas.openxmlformats.org/officeDocument/2006/relationships/hyperlink" Target="https://www.zipgrade.com/" TargetMode="External"/><Relationship Id="rId112" Type="http://schemas.openxmlformats.org/officeDocument/2006/relationships/hyperlink" Target="https://www.plickers.com/" TargetMode="External"/><Relationship Id="rId133" Type="http://schemas.openxmlformats.org/officeDocument/2006/relationships/hyperlink" Target="https://www.plickers.com/" TargetMode="External"/><Relationship Id="rId154" Type="http://schemas.openxmlformats.org/officeDocument/2006/relationships/hyperlink" Target="https://www.plickers.com/" TargetMode="External"/><Relationship Id="rId175" Type="http://schemas.openxmlformats.org/officeDocument/2006/relationships/hyperlink" Target="https://www.plickers.com/" TargetMode="External"/><Relationship Id="rId196" Type="http://schemas.openxmlformats.org/officeDocument/2006/relationships/hyperlink" Target="https://www.plickers.com/" TargetMode="External"/><Relationship Id="rId200" Type="http://schemas.openxmlformats.org/officeDocument/2006/relationships/hyperlink" Target="https://www.yaklass.ru/" TargetMode="External"/><Relationship Id="rId16" Type="http://schemas.openxmlformats.org/officeDocument/2006/relationships/hyperlink" Target="https://uchi.ru/" TargetMode="External"/><Relationship Id="rId221" Type="http://schemas.openxmlformats.org/officeDocument/2006/relationships/hyperlink" Target="https://www.yaklass.ru/" TargetMode="External"/><Relationship Id="rId242" Type="http://schemas.openxmlformats.org/officeDocument/2006/relationships/hyperlink" Target="https://www.yaklass.ru/" TargetMode="External"/><Relationship Id="rId263" Type="http://schemas.openxmlformats.org/officeDocument/2006/relationships/hyperlink" Target="https://www.yaklass.ru/" TargetMode="External"/><Relationship Id="rId284" Type="http://schemas.openxmlformats.org/officeDocument/2006/relationships/hyperlink" Target="https://www.yaklass.ru/" TargetMode="External"/><Relationship Id="rId37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www.yaklass.ru/" TargetMode="External"/><Relationship Id="rId123" Type="http://schemas.openxmlformats.org/officeDocument/2006/relationships/hyperlink" Target="https://www.yaklass.ru/" TargetMode="External"/><Relationship Id="rId144" Type="http://schemas.openxmlformats.org/officeDocument/2006/relationships/hyperlink" Target="https://www.yaklass.ru/" TargetMode="External"/><Relationship Id="rId90" Type="http://schemas.openxmlformats.org/officeDocument/2006/relationships/hyperlink" Target="https://learningapps.org/" TargetMode="External"/><Relationship Id="rId165" Type="http://schemas.openxmlformats.org/officeDocument/2006/relationships/hyperlink" Target="https://www.yaklass.ru/" TargetMode="External"/><Relationship Id="rId186" Type="http://schemas.openxmlformats.org/officeDocument/2006/relationships/hyperlink" Target="https://www.yaklass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comments" Target="comments.xml"/><Relationship Id="rId27" Type="http://schemas.openxmlformats.org/officeDocument/2006/relationships/hyperlink" Target="https://learningapps.org/" TargetMode="External"/><Relationship Id="rId48" Type="http://schemas.openxmlformats.org/officeDocument/2006/relationships/hyperlink" Target="https://learningapps.org/" TargetMode="External"/><Relationship Id="rId69" Type="http://schemas.openxmlformats.org/officeDocument/2006/relationships/hyperlink" Target="https://learningapps.org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education.yandex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www.zipgrade.com/" TargetMode="External"/><Relationship Id="rId222" Type="http://schemas.openxmlformats.org/officeDocument/2006/relationships/hyperlink" Target="https://www.zipgrade.com/" TargetMode="External"/><Relationship Id="rId243" Type="http://schemas.openxmlformats.org/officeDocument/2006/relationships/hyperlink" Target="https://www.zipgrade.com/" TargetMode="External"/><Relationship Id="rId264" Type="http://schemas.openxmlformats.org/officeDocument/2006/relationships/hyperlink" Target="https://www.zipgrade.com/" TargetMode="External"/><Relationship Id="rId285" Type="http://schemas.openxmlformats.org/officeDocument/2006/relationships/hyperlink" Target="https://www.zipgrade.com/" TargetMode="External"/><Relationship Id="rId17" Type="http://schemas.openxmlformats.org/officeDocument/2006/relationships/hyperlink" Target="https://education.yandex.ru/" TargetMode="External"/><Relationship Id="rId38" Type="http://schemas.openxmlformats.org/officeDocument/2006/relationships/hyperlink" Target="https://education.yandex.ru/" TargetMode="External"/><Relationship Id="rId59" Type="http://schemas.openxmlformats.org/officeDocument/2006/relationships/hyperlink" Target="https://education.yandex.ru/" TargetMode="External"/><Relationship Id="rId103" Type="http://schemas.openxmlformats.org/officeDocument/2006/relationships/hyperlink" Target="https://www.zipgrade.com/" TargetMode="External"/><Relationship Id="rId124" Type="http://schemas.openxmlformats.org/officeDocument/2006/relationships/hyperlink" Target="https://www.zipgrade.com/" TargetMode="External"/><Relationship Id="rId310" Type="http://schemas.microsoft.com/office/2011/relationships/commentsExtended" Target="commentsExtended.xml"/><Relationship Id="rId70" Type="http://schemas.openxmlformats.org/officeDocument/2006/relationships/hyperlink" Target="https://www.plickers.com/" TargetMode="External"/><Relationship Id="rId91" Type="http://schemas.openxmlformats.org/officeDocument/2006/relationships/hyperlink" Target="https://www.plickers.com/" TargetMode="External"/><Relationship Id="rId145" Type="http://schemas.openxmlformats.org/officeDocument/2006/relationships/hyperlink" Target="https://www.zipgrade.com/" TargetMode="External"/><Relationship Id="rId166" Type="http://schemas.openxmlformats.org/officeDocument/2006/relationships/hyperlink" Target="https://www.zipgrade.com/" TargetMode="External"/><Relationship Id="rId187" Type="http://schemas.openxmlformats.org/officeDocument/2006/relationships/hyperlink" Target="https://www.zipgrade.com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uchi.ru/" TargetMode="External"/><Relationship Id="rId233" Type="http://schemas.openxmlformats.org/officeDocument/2006/relationships/hyperlink" Target="https://uchi.ru/" TargetMode="External"/><Relationship Id="rId254" Type="http://schemas.openxmlformats.org/officeDocument/2006/relationships/hyperlink" Target="https://uchi.ru/" TargetMode="External"/><Relationship Id="rId28" Type="http://schemas.openxmlformats.org/officeDocument/2006/relationships/hyperlink" Target="https://www.plickers.com/" TargetMode="External"/><Relationship Id="rId49" Type="http://schemas.openxmlformats.org/officeDocument/2006/relationships/hyperlink" Target="https://www.plickers.com/" TargetMode="External"/><Relationship Id="rId114" Type="http://schemas.openxmlformats.org/officeDocument/2006/relationships/hyperlink" Target="https://uchi.ru/" TargetMode="External"/><Relationship Id="rId275" Type="http://schemas.openxmlformats.org/officeDocument/2006/relationships/hyperlink" Target="https://uchi.ru/" TargetMode="External"/><Relationship Id="rId296" Type="http://schemas.openxmlformats.org/officeDocument/2006/relationships/hyperlink" Target="https://uchi.ru/" TargetMode="External"/><Relationship Id="rId300" Type="http://schemas.openxmlformats.org/officeDocument/2006/relationships/hyperlink" Target="https://learningapps.org/" TargetMode="External"/><Relationship Id="rId60" Type="http://schemas.openxmlformats.org/officeDocument/2006/relationships/hyperlink" Target="https://www.yaklass.ru/" TargetMode="External"/><Relationship Id="rId81" Type="http://schemas.openxmlformats.org/officeDocument/2006/relationships/hyperlink" Target="https://www.yaklass.ru/" TargetMode="External"/><Relationship Id="rId135" Type="http://schemas.openxmlformats.org/officeDocument/2006/relationships/hyperlink" Target="https://uchi.ru/" TargetMode="External"/><Relationship Id="rId156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198" Type="http://schemas.openxmlformats.org/officeDocument/2006/relationships/hyperlink" Target="https://uchi.ru/" TargetMode="External"/><Relationship Id="rId202" Type="http://schemas.openxmlformats.org/officeDocument/2006/relationships/hyperlink" Target="https://learningapps.org/" TargetMode="External"/><Relationship Id="rId223" Type="http://schemas.openxmlformats.org/officeDocument/2006/relationships/hyperlink" Target="https://learningapps.org/" TargetMode="External"/><Relationship Id="rId244" Type="http://schemas.openxmlformats.org/officeDocument/2006/relationships/hyperlink" Target="https://learningapps.org/" TargetMode="External"/><Relationship Id="rId18" Type="http://schemas.openxmlformats.org/officeDocument/2006/relationships/hyperlink" Target="https://www.yaklass.ru/" TargetMode="External"/><Relationship Id="rId39" Type="http://schemas.openxmlformats.org/officeDocument/2006/relationships/hyperlink" Target="https://www.yaklass.ru/" TargetMode="External"/><Relationship Id="rId265" Type="http://schemas.openxmlformats.org/officeDocument/2006/relationships/hyperlink" Target="https://learningapps.org/" TargetMode="External"/><Relationship Id="rId286" Type="http://schemas.openxmlformats.org/officeDocument/2006/relationships/hyperlink" Target="https://learningapps.org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learningapps.org/" TargetMode="External"/><Relationship Id="rId125" Type="http://schemas.openxmlformats.org/officeDocument/2006/relationships/hyperlink" Target="https://learningapps.org/" TargetMode="External"/><Relationship Id="rId146" Type="http://schemas.openxmlformats.org/officeDocument/2006/relationships/hyperlink" Target="https://learningapps.org/" TargetMode="External"/><Relationship Id="rId167" Type="http://schemas.openxmlformats.org/officeDocument/2006/relationships/hyperlink" Target="https://learningapps.org/" TargetMode="External"/><Relationship Id="rId188" Type="http://schemas.openxmlformats.org/officeDocument/2006/relationships/hyperlink" Target="https://learningapps.org/" TargetMode="External"/><Relationship Id="rId311" Type="http://schemas.openxmlformats.org/officeDocument/2006/relationships/fontTable" Target="fontTable.xm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education.yandex.ru/" TargetMode="External"/><Relationship Id="rId234" Type="http://schemas.openxmlformats.org/officeDocument/2006/relationships/hyperlink" Target="https://education.yandex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education.yandex.ru/" TargetMode="External"/><Relationship Id="rId276" Type="http://schemas.openxmlformats.org/officeDocument/2006/relationships/hyperlink" Target="https://education.yandex.ru/" TargetMode="External"/><Relationship Id="rId297" Type="http://schemas.openxmlformats.org/officeDocument/2006/relationships/hyperlink" Target="https://education.yandex.ru/" TargetMode="External"/><Relationship Id="rId40" Type="http://schemas.openxmlformats.org/officeDocument/2006/relationships/hyperlink" Target="https://www.zipgrade.com/" TargetMode="External"/><Relationship Id="rId115" Type="http://schemas.openxmlformats.org/officeDocument/2006/relationships/hyperlink" Target="https://education.yandex.ru/" TargetMode="External"/><Relationship Id="rId136" Type="http://schemas.openxmlformats.org/officeDocument/2006/relationships/hyperlink" Target="https://education.yandex.ru/" TargetMode="External"/><Relationship Id="rId157" Type="http://schemas.openxmlformats.org/officeDocument/2006/relationships/hyperlink" Target="https://education.yandex.ru/" TargetMode="External"/><Relationship Id="rId178" Type="http://schemas.openxmlformats.org/officeDocument/2006/relationships/hyperlink" Target="https://education.yandex.ru/" TargetMode="External"/><Relationship Id="rId301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D81931-DC1F-41D6-9FA2-E7895FD1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5401</TotalTime>
  <Pages>1</Pages>
  <Words>13938</Words>
  <Characters>79450</Characters>
  <Application>Microsoft Office Word</Application>
  <DocSecurity>0</DocSecurity>
  <Lines>662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93202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777</cp:lastModifiedBy>
  <cp:revision>41</cp:revision>
  <dcterms:created xsi:type="dcterms:W3CDTF">2013-12-23T23:15:00Z</dcterms:created>
  <dcterms:modified xsi:type="dcterms:W3CDTF">2023-02-08T17:56:00Z</dcterms:modified>
  <cp:category/>
</cp:coreProperties>
</file>